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179"/>
        <w:tblW w:w="10147" w:type="dxa"/>
        <w:tblLook w:val="04A0" w:firstRow="1" w:lastRow="0" w:firstColumn="1" w:lastColumn="0" w:noHBand="0" w:noVBand="1"/>
      </w:tblPr>
      <w:tblGrid>
        <w:gridCol w:w="10147"/>
      </w:tblGrid>
      <w:tr w:rsidR="008D07CD" w:rsidTr="008D07CD">
        <w:trPr>
          <w:trHeight w:val="9673"/>
        </w:trPr>
        <w:tc>
          <w:tcPr>
            <w:tcW w:w="10147" w:type="dxa"/>
          </w:tcPr>
          <w:p w:rsidR="008D07CD" w:rsidRDefault="008D07CD" w:rsidP="008D07CD">
            <w:pPr>
              <w:jc w:val="center"/>
              <w:rPr>
                <w:rFonts w:ascii="Times New Roman" w:hAnsi="Times New Roman" w:cs="Times New Roman"/>
                <w:b/>
                <w:sz w:val="26"/>
                <w:szCs w:val="26"/>
              </w:rPr>
            </w:pPr>
            <w:r>
              <w:rPr>
                <w:rFonts w:ascii="Times New Roman" w:hAnsi="Times New Roman" w:cs="Times New Roman"/>
                <w:b/>
                <w:sz w:val="26"/>
                <w:szCs w:val="26"/>
              </w:rPr>
              <w:t>BỘ GIÁO DỤC VÀ ĐÀO TẠO</w:t>
            </w:r>
          </w:p>
          <w:p w:rsidR="008D07CD" w:rsidRDefault="008D07CD" w:rsidP="008D07CD">
            <w:pPr>
              <w:jc w:val="center"/>
              <w:rPr>
                <w:rFonts w:ascii="Times New Roman" w:hAnsi="Times New Roman" w:cs="Times New Roman"/>
                <w:b/>
                <w:sz w:val="26"/>
                <w:szCs w:val="26"/>
              </w:rPr>
            </w:pPr>
            <w:r>
              <w:rPr>
                <w:rFonts w:ascii="Times New Roman" w:hAnsi="Times New Roman" w:cs="Times New Roman"/>
                <w:b/>
                <w:sz w:val="26"/>
                <w:szCs w:val="26"/>
              </w:rPr>
              <w:t>TRƯỜNG ĐẠI HỌC MỎ - ĐỊA CHẤT</w:t>
            </w: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p>
          <w:p w:rsidR="008D07CD" w:rsidRDefault="008D07CD" w:rsidP="008D07CD">
            <w:pPr>
              <w:jc w:val="center"/>
              <w:rPr>
                <w:rFonts w:ascii="Times New Roman" w:hAnsi="Times New Roman" w:cs="Times New Roman"/>
                <w:b/>
                <w:sz w:val="26"/>
                <w:szCs w:val="26"/>
              </w:rPr>
            </w:pPr>
            <w:r>
              <w:rPr>
                <w:rFonts w:ascii="Times New Roman" w:hAnsi="Times New Roman" w:cs="Times New Roman"/>
                <w:b/>
                <w:sz w:val="26"/>
                <w:szCs w:val="26"/>
              </w:rPr>
              <w:t>BÁO CÁO HỌC THUẬT</w:t>
            </w: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Pr="00F9410C" w:rsidRDefault="00F9410C" w:rsidP="007D6534">
            <w:pPr>
              <w:jc w:val="center"/>
              <w:rPr>
                <w:rFonts w:ascii="Times New Roman" w:hAnsi="Times New Roman" w:cs="Times New Roman"/>
                <w:b/>
                <w:sz w:val="34"/>
                <w:szCs w:val="34"/>
              </w:rPr>
            </w:pPr>
            <w:r w:rsidRPr="00F9410C">
              <w:rPr>
                <w:rFonts w:ascii="Times New Roman" w:hAnsi="Times New Roman" w:cs="Times New Roman"/>
                <w:b/>
                <w:sz w:val="34"/>
                <w:szCs w:val="34"/>
              </w:rPr>
              <w:t>GIÁ TRỊ TRUNG BÌNH, PHƯƠNG SAI CỦA TỔ HỢP TUYẾN TÍNH CỦA CÁC BIẾN NGẪU NHIÊN VÀ ĐỊNH LÍ CHEBYSHEV</w:t>
            </w:r>
          </w:p>
          <w:p w:rsidR="00A73D95" w:rsidRPr="00F9410C" w:rsidRDefault="00A73D95" w:rsidP="008D07CD">
            <w:pPr>
              <w:jc w:val="center"/>
              <w:rPr>
                <w:rFonts w:ascii="Times New Roman" w:hAnsi="Times New Roman" w:cs="Times New Roman"/>
                <w:b/>
                <w:sz w:val="34"/>
                <w:szCs w:val="34"/>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r>
              <w:rPr>
                <w:rFonts w:ascii="Times New Roman" w:hAnsi="Times New Roman" w:cs="Times New Roman"/>
                <w:b/>
                <w:sz w:val="26"/>
                <w:szCs w:val="26"/>
              </w:rPr>
              <w:t>TH.S NGUYỄN THẾ LÂM</w:t>
            </w: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p>
          <w:p w:rsidR="00A73D95" w:rsidRDefault="00A73D95" w:rsidP="008D07CD">
            <w:pPr>
              <w:jc w:val="center"/>
              <w:rPr>
                <w:rFonts w:ascii="Times New Roman" w:hAnsi="Times New Roman" w:cs="Times New Roman"/>
                <w:b/>
                <w:sz w:val="26"/>
                <w:szCs w:val="26"/>
              </w:rPr>
            </w:pPr>
            <w:r>
              <w:rPr>
                <w:rFonts w:ascii="Times New Roman" w:hAnsi="Times New Roman" w:cs="Times New Roman"/>
                <w:b/>
                <w:sz w:val="26"/>
                <w:szCs w:val="26"/>
              </w:rPr>
              <w:t>Hà Nộ</w:t>
            </w:r>
            <w:r w:rsidR="00F9410C">
              <w:rPr>
                <w:rFonts w:ascii="Times New Roman" w:hAnsi="Times New Roman" w:cs="Times New Roman"/>
                <w:b/>
                <w:sz w:val="26"/>
                <w:szCs w:val="26"/>
              </w:rPr>
              <w:t>i , tháng 01/2020</w:t>
            </w:r>
          </w:p>
        </w:tc>
      </w:tr>
    </w:tbl>
    <w:p w:rsidR="008D07CD" w:rsidRDefault="008D07CD" w:rsidP="0037749F">
      <w:pPr>
        <w:jc w:val="center"/>
        <w:rPr>
          <w:rFonts w:ascii="Times New Roman" w:hAnsi="Times New Roman" w:cs="Times New Roman"/>
          <w:b/>
          <w:sz w:val="26"/>
          <w:szCs w:val="26"/>
        </w:rPr>
      </w:pPr>
    </w:p>
    <w:p w:rsidR="008D07CD" w:rsidRDefault="008D07CD" w:rsidP="0037749F">
      <w:pPr>
        <w:jc w:val="center"/>
        <w:rPr>
          <w:rFonts w:ascii="Times New Roman" w:hAnsi="Times New Roman" w:cs="Times New Roman"/>
          <w:b/>
          <w:sz w:val="26"/>
          <w:szCs w:val="26"/>
        </w:rPr>
      </w:pPr>
    </w:p>
    <w:p w:rsidR="008D07CD" w:rsidRDefault="008D07CD" w:rsidP="0037749F">
      <w:pPr>
        <w:jc w:val="center"/>
        <w:rPr>
          <w:rFonts w:ascii="Times New Roman" w:hAnsi="Times New Roman" w:cs="Times New Roman"/>
          <w:b/>
          <w:sz w:val="26"/>
          <w:szCs w:val="26"/>
        </w:rPr>
      </w:pPr>
    </w:p>
    <w:p w:rsidR="008D07CD" w:rsidRDefault="008D07CD" w:rsidP="0037749F">
      <w:pPr>
        <w:jc w:val="center"/>
        <w:rPr>
          <w:rFonts w:ascii="Times New Roman" w:hAnsi="Times New Roman" w:cs="Times New Roman"/>
          <w:b/>
          <w:sz w:val="26"/>
          <w:szCs w:val="26"/>
        </w:rPr>
      </w:pPr>
    </w:p>
    <w:p w:rsidR="008D07CD" w:rsidRDefault="008D07CD" w:rsidP="0037749F">
      <w:pPr>
        <w:jc w:val="center"/>
        <w:rPr>
          <w:rFonts w:ascii="Times New Roman" w:hAnsi="Times New Roman" w:cs="Times New Roman"/>
          <w:b/>
          <w:sz w:val="26"/>
          <w:szCs w:val="26"/>
        </w:rPr>
      </w:pPr>
    </w:p>
    <w:p w:rsidR="007D6534" w:rsidRDefault="007D6534" w:rsidP="0037749F">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r w:rsidRPr="00A73D95">
        <w:rPr>
          <w:rFonts w:ascii="Times New Roman" w:hAnsi="Times New Roman" w:cs="Times New Roman"/>
          <w:b/>
          <w:sz w:val="26"/>
          <w:szCs w:val="26"/>
        </w:rPr>
        <w:lastRenderedPageBreak/>
        <w:t>BỘ GIÁO DỤC VÀ ĐÀO TẠO</w:t>
      </w:r>
    </w:p>
    <w:p w:rsidR="00A73D95" w:rsidRPr="00A73D95" w:rsidRDefault="00A73D95" w:rsidP="00A73D95">
      <w:pPr>
        <w:jc w:val="center"/>
        <w:rPr>
          <w:rFonts w:ascii="Times New Roman" w:hAnsi="Times New Roman" w:cs="Times New Roman"/>
          <w:b/>
          <w:sz w:val="26"/>
          <w:szCs w:val="26"/>
        </w:rPr>
      </w:pPr>
      <w:r w:rsidRPr="00A73D95">
        <w:rPr>
          <w:rFonts w:ascii="Times New Roman" w:hAnsi="Times New Roman" w:cs="Times New Roman"/>
          <w:b/>
          <w:sz w:val="26"/>
          <w:szCs w:val="26"/>
        </w:rPr>
        <w:t>TRƯỜNG ĐẠI HỌC MỎ - ĐỊA CHẤT</w:t>
      </w: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r w:rsidRPr="00A73D95">
        <w:rPr>
          <w:rFonts w:ascii="Times New Roman" w:hAnsi="Times New Roman" w:cs="Times New Roman"/>
          <w:b/>
          <w:sz w:val="26"/>
          <w:szCs w:val="26"/>
        </w:rPr>
        <w:t>BÁO CÁO HỌC THUẬT</w:t>
      </w: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F9410C" w:rsidRPr="00F9410C" w:rsidRDefault="00F9410C" w:rsidP="00F9410C">
      <w:pPr>
        <w:jc w:val="center"/>
        <w:rPr>
          <w:rFonts w:ascii="Times New Roman" w:hAnsi="Times New Roman" w:cs="Times New Roman"/>
          <w:b/>
          <w:sz w:val="28"/>
          <w:szCs w:val="28"/>
        </w:rPr>
      </w:pPr>
      <w:r w:rsidRPr="00F9410C">
        <w:rPr>
          <w:rFonts w:ascii="Times New Roman" w:hAnsi="Times New Roman" w:cs="Times New Roman"/>
          <w:b/>
          <w:sz w:val="28"/>
          <w:szCs w:val="28"/>
        </w:rPr>
        <w:t>GIÁ TRỊ TRUNG BÌNH, PHƯƠNG SAI CỦA TỔ HỢP TUYẾN TÍNH CỦA CÁC BIẾN NGẪU NHIÊN VÀ ĐỊNH LÍ CHEBYSHEV</w:t>
      </w: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7D6534">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A73D95" w:rsidP="00A73D95">
      <w:pPr>
        <w:jc w:val="center"/>
        <w:rPr>
          <w:rFonts w:ascii="Times New Roman" w:hAnsi="Times New Roman" w:cs="Times New Roman"/>
          <w:b/>
          <w:sz w:val="26"/>
          <w:szCs w:val="26"/>
        </w:rPr>
      </w:pPr>
    </w:p>
    <w:p w:rsidR="00A73D95" w:rsidRPr="00A73D95" w:rsidRDefault="00EE719B" w:rsidP="00A73D95">
      <w:pPr>
        <w:jc w:val="center"/>
        <w:rPr>
          <w:rFonts w:ascii="Times New Roman" w:hAnsi="Times New Roman" w:cs="Times New Roman"/>
          <w:b/>
          <w:sz w:val="26"/>
          <w:szCs w:val="26"/>
        </w:rPr>
      </w:pPr>
      <w:r>
        <w:rPr>
          <w:rFonts w:ascii="Times New Roman" w:hAnsi="Times New Roman" w:cs="Times New Roman"/>
          <w:b/>
          <w:sz w:val="26"/>
          <w:szCs w:val="26"/>
        </w:rPr>
        <w:t>Xác nhận của bộ môn</w:t>
      </w:r>
    </w:p>
    <w:p w:rsidR="00A73D95" w:rsidRDefault="00A73D95" w:rsidP="00A73D95">
      <w:pPr>
        <w:jc w:val="center"/>
        <w:rPr>
          <w:rFonts w:ascii="Times New Roman" w:hAnsi="Times New Roman" w:cs="Times New Roman"/>
          <w:b/>
          <w:sz w:val="26"/>
          <w:szCs w:val="26"/>
        </w:rPr>
      </w:pPr>
    </w:p>
    <w:p w:rsidR="00EE719B" w:rsidRDefault="00EE719B" w:rsidP="00A73D95">
      <w:pPr>
        <w:jc w:val="center"/>
        <w:rPr>
          <w:rFonts w:ascii="Times New Roman" w:hAnsi="Times New Roman" w:cs="Times New Roman"/>
          <w:b/>
          <w:sz w:val="26"/>
          <w:szCs w:val="26"/>
        </w:rPr>
      </w:pPr>
    </w:p>
    <w:p w:rsidR="00EE719B" w:rsidRPr="00A73D95" w:rsidRDefault="00EE719B" w:rsidP="00A73D95">
      <w:pPr>
        <w:jc w:val="center"/>
        <w:rPr>
          <w:rFonts w:ascii="Times New Roman" w:hAnsi="Times New Roman" w:cs="Times New Roman"/>
          <w:b/>
          <w:sz w:val="26"/>
          <w:szCs w:val="26"/>
        </w:rPr>
      </w:pPr>
    </w:p>
    <w:p w:rsidR="008D07CD" w:rsidRDefault="00A73D95" w:rsidP="00A73D95">
      <w:pPr>
        <w:jc w:val="center"/>
        <w:rPr>
          <w:rFonts w:ascii="Times New Roman" w:hAnsi="Times New Roman" w:cs="Times New Roman"/>
          <w:b/>
          <w:sz w:val="26"/>
          <w:szCs w:val="26"/>
        </w:rPr>
      </w:pPr>
      <w:r w:rsidRPr="00A73D95">
        <w:rPr>
          <w:rFonts w:ascii="Times New Roman" w:hAnsi="Times New Roman" w:cs="Times New Roman"/>
          <w:b/>
          <w:sz w:val="26"/>
          <w:szCs w:val="26"/>
        </w:rPr>
        <w:t xml:space="preserve">Hà </w:t>
      </w:r>
      <w:proofErr w:type="gramStart"/>
      <w:r w:rsidRPr="00A73D95">
        <w:rPr>
          <w:rFonts w:ascii="Times New Roman" w:hAnsi="Times New Roman" w:cs="Times New Roman"/>
          <w:b/>
          <w:sz w:val="26"/>
          <w:szCs w:val="26"/>
        </w:rPr>
        <w:t>Nộ</w:t>
      </w:r>
      <w:r w:rsidR="00F9410C">
        <w:rPr>
          <w:rFonts w:ascii="Times New Roman" w:hAnsi="Times New Roman" w:cs="Times New Roman"/>
          <w:b/>
          <w:sz w:val="26"/>
          <w:szCs w:val="26"/>
        </w:rPr>
        <w:t>i ,</w:t>
      </w:r>
      <w:proofErr w:type="gramEnd"/>
      <w:r w:rsidR="00F9410C">
        <w:rPr>
          <w:rFonts w:ascii="Times New Roman" w:hAnsi="Times New Roman" w:cs="Times New Roman"/>
          <w:b/>
          <w:sz w:val="26"/>
          <w:szCs w:val="26"/>
        </w:rPr>
        <w:t xml:space="preserve"> tháng 01/2020</w:t>
      </w:r>
    </w:p>
    <w:sdt>
      <w:sdtPr>
        <w:id w:val="2017419314"/>
        <w:docPartObj>
          <w:docPartGallery w:val="Table of Contents"/>
          <w:docPartUnique/>
        </w:docPartObj>
      </w:sdtPr>
      <w:sdtEndPr>
        <w:rPr>
          <w:rFonts w:asciiTheme="minorHAnsi" w:eastAsiaTheme="minorHAnsi" w:hAnsiTheme="minorHAnsi" w:cstheme="minorBidi"/>
          <w:noProof/>
          <w:color w:val="auto"/>
          <w:sz w:val="22"/>
          <w:szCs w:val="22"/>
          <w:lang w:eastAsia="en-US"/>
        </w:rPr>
      </w:sdtEndPr>
      <w:sdtContent>
        <w:p w:rsidR="00865317" w:rsidRPr="009D2957" w:rsidRDefault="00865317" w:rsidP="00865317">
          <w:pPr>
            <w:pStyle w:val="TOCHeading"/>
            <w:rPr>
              <w:b w:val="0"/>
              <w:noProof/>
            </w:rPr>
          </w:pPr>
          <w:r>
            <w:fldChar w:fldCharType="begin"/>
          </w:r>
          <w:r>
            <w:instrText xml:space="preserve"> TOC \o "1-3" \h \z \u </w:instrText>
          </w:r>
          <w:r>
            <w:fldChar w:fldCharType="separate"/>
          </w:r>
          <w:hyperlink w:anchor="_Toc28011575" w:history="1">
            <w:r w:rsidRPr="009D2957">
              <w:rPr>
                <w:rStyle w:val="Hyperlink"/>
                <w:rFonts w:ascii="Times New Roman" w:eastAsia="Malgun Gothic" w:hAnsi="Times New Roman" w:cs="Times New Roman"/>
                <w:b w:val="0"/>
                <w:i/>
                <w:noProof/>
                <w:lang w:eastAsia="ko-KR"/>
              </w:rPr>
              <w:t>I</w:t>
            </w:r>
            <w:r w:rsidRPr="009D2957">
              <w:rPr>
                <w:rStyle w:val="Hyperlink"/>
                <w:rFonts w:ascii="Times New Roman" w:eastAsia="Malgun Gothic" w:hAnsi="Times New Roman" w:cs="Times New Roman"/>
                <w:b w:val="0"/>
                <w:i/>
                <w:noProof/>
                <w:lang w:val="vi-VN" w:eastAsia="ko-KR"/>
              </w:rPr>
              <w:t>. Giá trị trung bình và Phương sai của tổ hợp tuyến tính của các biến ngẫu nhiên</w:t>
            </w:r>
            <w:r w:rsidRPr="009D2957">
              <w:rPr>
                <w:b w:val="0"/>
                <w:noProof/>
                <w:webHidden/>
              </w:rPr>
              <w:tab/>
            </w:r>
            <w:r w:rsidRPr="009D2957">
              <w:rPr>
                <w:b w:val="0"/>
                <w:noProof/>
                <w:webHidden/>
              </w:rPr>
              <w:fldChar w:fldCharType="begin"/>
            </w:r>
            <w:r w:rsidRPr="009D2957">
              <w:rPr>
                <w:b w:val="0"/>
                <w:noProof/>
                <w:webHidden/>
              </w:rPr>
              <w:instrText xml:space="preserve"> PAGEREF _Toc28011575 \h </w:instrText>
            </w:r>
            <w:r w:rsidRPr="009D2957">
              <w:rPr>
                <w:b w:val="0"/>
                <w:noProof/>
                <w:webHidden/>
              </w:rPr>
            </w:r>
            <w:r w:rsidRPr="009D2957">
              <w:rPr>
                <w:b w:val="0"/>
                <w:noProof/>
                <w:webHidden/>
              </w:rPr>
              <w:fldChar w:fldCharType="separate"/>
            </w:r>
            <w:r w:rsidR="009D2957">
              <w:rPr>
                <w:b w:val="0"/>
                <w:noProof/>
                <w:webHidden/>
              </w:rPr>
              <w:t>5</w:t>
            </w:r>
            <w:r w:rsidRPr="009D2957">
              <w:rPr>
                <w:b w:val="0"/>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76" w:history="1">
            <w:r w:rsidRPr="00D15FD2">
              <w:rPr>
                <w:rStyle w:val="Hyperlink"/>
                <w:rFonts w:ascii="Times New Roman" w:eastAsia="Malgun Gothic" w:hAnsi="Times New Roman" w:cs="Times New Roman"/>
                <w:i/>
                <w:noProof/>
                <w:lang w:val="vi-VN" w:eastAsia="ko-KR"/>
              </w:rPr>
              <w:t xml:space="preserve">Định lí </w:t>
            </w:r>
            <w:r w:rsidRPr="00D15FD2">
              <w:rPr>
                <w:rStyle w:val="Hyperlink"/>
                <w:rFonts w:ascii="Times New Roman" w:eastAsia="Malgun Gothic" w:hAnsi="Times New Roman" w:cs="Times New Roman"/>
                <w:i/>
                <w:noProof/>
                <w:lang w:eastAsia="ko-KR"/>
              </w:rPr>
              <w:t>1</w:t>
            </w:r>
            <w:r>
              <w:rPr>
                <w:noProof/>
                <w:webHidden/>
              </w:rPr>
              <w:tab/>
            </w:r>
            <w:r>
              <w:rPr>
                <w:noProof/>
                <w:webHidden/>
              </w:rPr>
              <w:fldChar w:fldCharType="begin"/>
            </w:r>
            <w:r>
              <w:rPr>
                <w:noProof/>
                <w:webHidden/>
              </w:rPr>
              <w:instrText xml:space="preserve"> PAGEREF _Toc28011576 \h </w:instrText>
            </w:r>
            <w:r>
              <w:rPr>
                <w:noProof/>
                <w:webHidden/>
              </w:rPr>
            </w:r>
            <w:r>
              <w:rPr>
                <w:noProof/>
                <w:webHidden/>
              </w:rPr>
              <w:fldChar w:fldCharType="separate"/>
            </w:r>
            <w:r w:rsidR="009D2957">
              <w:rPr>
                <w:noProof/>
                <w:webHidden/>
              </w:rPr>
              <w:t>5</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77" w:history="1">
            <w:r w:rsidRPr="00D15FD2">
              <w:rPr>
                <w:rStyle w:val="Hyperlink"/>
                <w:rFonts w:ascii="Times New Roman" w:eastAsia="Malgun Gothic" w:hAnsi="Times New Roman" w:cs="Times New Roman"/>
                <w:noProof/>
                <w:lang w:val="vi-VN" w:eastAsia="ko-KR"/>
              </w:rPr>
              <w:t>Hệ quả 1.</w:t>
            </w:r>
            <w:r>
              <w:rPr>
                <w:noProof/>
                <w:webHidden/>
              </w:rPr>
              <w:tab/>
            </w:r>
            <w:r>
              <w:rPr>
                <w:noProof/>
                <w:webHidden/>
              </w:rPr>
              <w:fldChar w:fldCharType="begin"/>
            </w:r>
            <w:r>
              <w:rPr>
                <w:noProof/>
                <w:webHidden/>
              </w:rPr>
              <w:instrText xml:space="preserve"> PAGEREF _Toc28011577 \h </w:instrText>
            </w:r>
            <w:r>
              <w:rPr>
                <w:noProof/>
                <w:webHidden/>
              </w:rPr>
            </w:r>
            <w:r>
              <w:rPr>
                <w:noProof/>
                <w:webHidden/>
              </w:rPr>
              <w:fldChar w:fldCharType="separate"/>
            </w:r>
            <w:r w:rsidR="009D2957">
              <w:rPr>
                <w:noProof/>
                <w:webHidden/>
              </w:rPr>
              <w:t>5</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78" w:history="1">
            <w:r w:rsidRPr="00D15FD2">
              <w:rPr>
                <w:rStyle w:val="Hyperlink"/>
                <w:rFonts w:ascii="Times New Roman" w:eastAsia="Malgun Gothic" w:hAnsi="Times New Roman" w:cs="Times New Roman"/>
                <w:noProof/>
                <w:lang w:val="vi-VN" w:eastAsia="ko-KR"/>
              </w:rPr>
              <w:t>Hệ quả 2.</w:t>
            </w:r>
            <w:r>
              <w:rPr>
                <w:noProof/>
                <w:webHidden/>
              </w:rPr>
              <w:tab/>
            </w:r>
            <w:r>
              <w:rPr>
                <w:noProof/>
                <w:webHidden/>
              </w:rPr>
              <w:fldChar w:fldCharType="begin"/>
            </w:r>
            <w:r>
              <w:rPr>
                <w:noProof/>
                <w:webHidden/>
              </w:rPr>
              <w:instrText xml:space="preserve"> PAGEREF _Toc28011578 \h </w:instrText>
            </w:r>
            <w:r>
              <w:rPr>
                <w:noProof/>
                <w:webHidden/>
              </w:rPr>
            </w:r>
            <w:r>
              <w:rPr>
                <w:noProof/>
                <w:webHidden/>
              </w:rPr>
              <w:fldChar w:fldCharType="separate"/>
            </w:r>
            <w:r w:rsidR="009D2957">
              <w:rPr>
                <w:noProof/>
                <w:webHidden/>
              </w:rPr>
              <w:t>5</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79"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1.</w:t>
            </w:r>
            <w:r w:rsidRPr="00D15FD2">
              <w:rPr>
                <w:rStyle w:val="Hyperlink"/>
                <w:rFonts w:ascii="Times New Roman" w:eastAsia="Malgun Gothic" w:hAnsi="Times New Roman" w:cs="Times New Roman"/>
                <w:noProof/>
                <w:lang w:val="vi-VN" w:eastAsia="ko-KR"/>
              </w:rPr>
              <w:t xml:space="preserve"> </w:t>
            </w:r>
            <w:r>
              <w:rPr>
                <w:noProof/>
                <w:webHidden/>
              </w:rPr>
              <w:tab/>
            </w:r>
            <w:r>
              <w:rPr>
                <w:noProof/>
                <w:webHidden/>
              </w:rPr>
              <w:fldChar w:fldCharType="begin"/>
            </w:r>
            <w:r>
              <w:rPr>
                <w:noProof/>
                <w:webHidden/>
              </w:rPr>
              <w:instrText xml:space="preserve"> PAGEREF _Toc28011579 \h </w:instrText>
            </w:r>
            <w:r>
              <w:rPr>
                <w:noProof/>
                <w:webHidden/>
              </w:rPr>
            </w:r>
            <w:r>
              <w:rPr>
                <w:noProof/>
                <w:webHidden/>
              </w:rPr>
              <w:fldChar w:fldCharType="separate"/>
            </w:r>
            <w:r w:rsidR="009D2957">
              <w:rPr>
                <w:noProof/>
                <w:webHidden/>
              </w:rPr>
              <w:t>5</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80"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2.</w:t>
            </w:r>
            <w:r>
              <w:rPr>
                <w:noProof/>
                <w:webHidden/>
              </w:rPr>
              <w:tab/>
            </w:r>
            <w:r>
              <w:rPr>
                <w:noProof/>
                <w:webHidden/>
              </w:rPr>
              <w:fldChar w:fldCharType="begin"/>
            </w:r>
            <w:r>
              <w:rPr>
                <w:noProof/>
                <w:webHidden/>
              </w:rPr>
              <w:instrText xml:space="preserve"> PAGEREF _Toc28011580 \h </w:instrText>
            </w:r>
            <w:r>
              <w:rPr>
                <w:noProof/>
                <w:webHidden/>
              </w:rPr>
            </w:r>
            <w:r>
              <w:rPr>
                <w:noProof/>
                <w:webHidden/>
              </w:rPr>
              <w:fldChar w:fldCharType="separate"/>
            </w:r>
            <w:r w:rsidR="009D2957">
              <w:rPr>
                <w:noProof/>
                <w:webHidden/>
              </w:rPr>
              <w:t>6</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81"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2.</w:t>
            </w:r>
            <w:r>
              <w:rPr>
                <w:noProof/>
                <w:webHidden/>
              </w:rPr>
              <w:tab/>
            </w:r>
            <w:r>
              <w:rPr>
                <w:noProof/>
                <w:webHidden/>
              </w:rPr>
              <w:fldChar w:fldCharType="begin"/>
            </w:r>
            <w:r>
              <w:rPr>
                <w:noProof/>
                <w:webHidden/>
              </w:rPr>
              <w:instrText xml:space="preserve"> PAGEREF _Toc28011581 \h </w:instrText>
            </w:r>
            <w:r>
              <w:rPr>
                <w:noProof/>
                <w:webHidden/>
              </w:rPr>
            </w:r>
            <w:r>
              <w:rPr>
                <w:noProof/>
                <w:webHidden/>
              </w:rPr>
              <w:fldChar w:fldCharType="separate"/>
            </w:r>
            <w:r w:rsidR="009D2957">
              <w:rPr>
                <w:noProof/>
                <w:webHidden/>
              </w:rPr>
              <w:t>7</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82"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3.</w:t>
            </w:r>
            <w:r>
              <w:rPr>
                <w:noProof/>
                <w:webHidden/>
              </w:rPr>
              <w:tab/>
            </w:r>
            <w:r>
              <w:rPr>
                <w:noProof/>
                <w:webHidden/>
              </w:rPr>
              <w:fldChar w:fldCharType="begin"/>
            </w:r>
            <w:r>
              <w:rPr>
                <w:noProof/>
                <w:webHidden/>
              </w:rPr>
              <w:instrText xml:space="preserve"> PAGEREF _Toc28011582 \h </w:instrText>
            </w:r>
            <w:r>
              <w:rPr>
                <w:noProof/>
                <w:webHidden/>
              </w:rPr>
            </w:r>
            <w:r>
              <w:rPr>
                <w:noProof/>
                <w:webHidden/>
              </w:rPr>
              <w:fldChar w:fldCharType="separate"/>
            </w:r>
            <w:r w:rsidR="009D2957">
              <w:rPr>
                <w:noProof/>
                <w:webHidden/>
              </w:rPr>
              <w:t>7</w:t>
            </w:r>
            <w:r>
              <w:rPr>
                <w:noProof/>
                <w:webHidden/>
              </w:rPr>
              <w:fldChar w:fldCharType="end"/>
            </w:r>
          </w:hyperlink>
        </w:p>
        <w:p w:rsidR="00865317" w:rsidRDefault="00865317" w:rsidP="00865317">
          <w:pPr>
            <w:pStyle w:val="TOC3"/>
            <w:tabs>
              <w:tab w:val="right" w:leader="dot" w:pos="9350"/>
            </w:tabs>
            <w:rPr>
              <w:rFonts w:eastAsiaTheme="minorEastAsia"/>
              <w:noProof/>
              <w:lang w:eastAsia="zh-CN"/>
            </w:rPr>
          </w:pPr>
          <w:hyperlink w:anchor="_Toc28011583"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4.</w:t>
            </w:r>
            <w:r>
              <w:rPr>
                <w:noProof/>
                <w:webHidden/>
              </w:rPr>
              <w:tab/>
            </w:r>
            <w:r>
              <w:rPr>
                <w:noProof/>
                <w:webHidden/>
              </w:rPr>
              <w:fldChar w:fldCharType="begin"/>
            </w:r>
            <w:r>
              <w:rPr>
                <w:noProof/>
                <w:webHidden/>
              </w:rPr>
              <w:instrText xml:space="preserve"> PAGEREF _Toc28011583 \h </w:instrText>
            </w:r>
            <w:r>
              <w:rPr>
                <w:noProof/>
                <w:webHidden/>
              </w:rPr>
            </w:r>
            <w:r>
              <w:rPr>
                <w:noProof/>
                <w:webHidden/>
              </w:rPr>
              <w:fldChar w:fldCharType="separate"/>
            </w:r>
            <w:r w:rsidR="009D2957">
              <w:rPr>
                <w:noProof/>
                <w:webHidden/>
              </w:rPr>
              <w:t>8</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85"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3.</w:t>
            </w:r>
            <w:r>
              <w:rPr>
                <w:noProof/>
                <w:webHidden/>
              </w:rPr>
              <w:tab/>
            </w:r>
            <w:r>
              <w:rPr>
                <w:noProof/>
                <w:webHidden/>
              </w:rPr>
              <w:fldChar w:fldCharType="begin"/>
            </w:r>
            <w:r>
              <w:rPr>
                <w:noProof/>
                <w:webHidden/>
              </w:rPr>
              <w:instrText xml:space="preserve"> PAGEREF _Toc28011585 \h </w:instrText>
            </w:r>
            <w:r>
              <w:rPr>
                <w:noProof/>
                <w:webHidden/>
              </w:rPr>
            </w:r>
            <w:r>
              <w:rPr>
                <w:noProof/>
                <w:webHidden/>
              </w:rPr>
              <w:fldChar w:fldCharType="separate"/>
            </w:r>
            <w:r w:rsidR="009D2957">
              <w:rPr>
                <w:noProof/>
                <w:webHidden/>
              </w:rPr>
              <w:t>9</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86" w:history="1">
            <w:r w:rsidRPr="00D15FD2">
              <w:rPr>
                <w:rStyle w:val="Hyperlink"/>
                <w:rFonts w:ascii="Times New Roman" w:eastAsia="Malgun Gothic" w:hAnsi="Times New Roman" w:cs="Times New Roman"/>
                <w:noProof/>
                <w:lang w:val="vi-VN" w:eastAsia="ko-KR"/>
              </w:rPr>
              <w:t>Hệ quả 1</w:t>
            </w:r>
            <w:r>
              <w:rPr>
                <w:noProof/>
                <w:webHidden/>
              </w:rPr>
              <w:tab/>
            </w:r>
            <w:r>
              <w:rPr>
                <w:noProof/>
                <w:webHidden/>
              </w:rPr>
              <w:fldChar w:fldCharType="begin"/>
            </w:r>
            <w:r>
              <w:rPr>
                <w:noProof/>
                <w:webHidden/>
              </w:rPr>
              <w:instrText xml:space="preserve"> PAGEREF _Toc28011586 \h </w:instrText>
            </w:r>
            <w:r>
              <w:rPr>
                <w:noProof/>
                <w:webHidden/>
              </w:rPr>
            </w:r>
            <w:r>
              <w:rPr>
                <w:noProof/>
                <w:webHidden/>
              </w:rPr>
              <w:fldChar w:fldCharType="separate"/>
            </w:r>
            <w:r w:rsidR="009D2957">
              <w:rPr>
                <w:noProof/>
                <w:webHidden/>
              </w:rPr>
              <w:t>9</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87" w:history="1">
            <w:r w:rsidRPr="00D15FD2">
              <w:rPr>
                <w:rStyle w:val="Hyperlink"/>
                <w:rFonts w:ascii="Times New Roman" w:eastAsia="Malgun Gothic" w:hAnsi="Times New Roman" w:cs="Times New Roman"/>
                <w:noProof/>
                <w:lang w:val="vi-VN" w:eastAsia="ko-KR"/>
              </w:rPr>
              <w:t>Hệ quả 2</w:t>
            </w:r>
            <w:r>
              <w:rPr>
                <w:noProof/>
                <w:webHidden/>
              </w:rPr>
              <w:tab/>
            </w:r>
            <w:r>
              <w:rPr>
                <w:noProof/>
                <w:webHidden/>
              </w:rPr>
              <w:fldChar w:fldCharType="begin"/>
            </w:r>
            <w:r>
              <w:rPr>
                <w:noProof/>
                <w:webHidden/>
              </w:rPr>
              <w:instrText xml:space="preserve"> PAGEREF _Toc28011587 \h </w:instrText>
            </w:r>
            <w:r>
              <w:rPr>
                <w:noProof/>
                <w:webHidden/>
              </w:rPr>
            </w:r>
            <w:r>
              <w:rPr>
                <w:noProof/>
                <w:webHidden/>
              </w:rPr>
              <w:fldChar w:fldCharType="separate"/>
            </w:r>
            <w:r w:rsidR="009D2957">
              <w:rPr>
                <w:noProof/>
                <w:webHidden/>
              </w:rPr>
              <w:t>9</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88"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4.</w:t>
            </w:r>
            <w:r>
              <w:rPr>
                <w:noProof/>
                <w:webHidden/>
              </w:rPr>
              <w:tab/>
            </w:r>
            <w:r>
              <w:rPr>
                <w:noProof/>
                <w:webHidden/>
              </w:rPr>
              <w:fldChar w:fldCharType="begin"/>
            </w:r>
            <w:r>
              <w:rPr>
                <w:noProof/>
                <w:webHidden/>
              </w:rPr>
              <w:instrText xml:space="preserve"> PAGEREF _Toc28011588 \h </w:instrText>
            </w:r>
            <w:r>
              <w:rPr>
                <w:noProof/>
                <w:webHidden/>
              </w:rPr>
            </w:r>
            <w:r>
              <w:rPr>
                <w:noProof/>
                <w:webHidden/>
              </w:rPr>
              <w:fldChar w:fldCharType="separate"/>
            </w:r>
            <w:r w:rsidR="009D2957">
              <w:rPr>
                <w:noProof/>
                <w:webHidden/>
              </w:rPr>
              <w:t>9</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89"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5</w:t>
            </w:r>
            <w:r w:rsidRPr="00D15FD2">
              <w:rPr>
                <w:rStyle w:val="Hyperlink"/>
                <w:rFonts w:ascii="Times New Roman" w:eastAsia="Malgun Gothic" w:hAnsi="Times New Roman" w:cs="Times New Roman"/>
                <w:noProof/>
                <w:lang w:val="vi-VN" w:eastAsia="ko-KR"/>
              </w:rPr>
              <w:t>.</w:t>
            </w:r>
            <w:r>
              <w:rPr>
                <w:noProof/>
                <w:webHidden/>
              </w:rPr>
              <w:tab/>
            </w:r>
            <w:r>
              <w:rPr>
                <w:noProof/>
                <w:webHidden/>
              </w:rPr>
              <w:fldChar w:fldCharType="begin"/>
            </w:r>
            <w:r>
              <w:rPr>
                <w:noProof/>
                <w:webHidden/>
              </w:rPr>
              <w:instrText xml:space="preserve"> PAGEREF _Toc28011589 \h </w:instrText>
            </w:r>
            <w:r>
              <w:rPr>
                <w:noProof/>
                <w:webHidden/>
              </w:rPr>
            </w:r>
            <w:r>
              <w:rPr>
                <w:noProof/>
                <w:webHidden/>
              </w:rPr>
              <w:fldChar w:fldCharType="separate"/>
            </w:r>
            <w:r w:rsidR="009D2957">
              <w:rPr>
                <w:noProof/>
                <w:webHidden/>
              </w:rPr>
              <w:t>10</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90"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5.</w:t>
            </w:r>
            <w:r>
              <w:rPr>
                <w:noProof/>
                <w:webHidden/>
              </w:rPr>
              <w:tab/>
            </w:r>
            <w:r>
              <w:rPr>
                <w:noProof/>
                <w:webHidden/>
              </w:rPr>
              <w:fldChar w:fldCharType="begin"/>
            </w:r>
            <w:r>
              <w:rPr>
                <w:noProof/>
                <w:webHidden/>
              </w:rPr>
              <w:instrText xml:space="preserve"> PAGEREF _Toc28011590 \h </w:instrText>
            </w:r>
            <w:r>
              <w:rPr>
                <w:noProof/>
                <w:webHidden/>
              </w:rPr>
            </w:r>
            <w:r>
              <w:rPr>
                <w:noProof/>
                <w:webHidden/>
              </w:rPr>
              <w:fldChar w:fldCharType="separate"/>
            </w:r>
            <w:r w:rsidR="009D2957">
              <w:rPr>
                <w:noProof/>
                <w:webHidden/>
              </w:rPr>
              <w:t>11</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1" w:history="1">
            <w:r w:rsidRPr="00D15FD2">
              <w:rPr>
                <w:rStyle w:val="Hyperlink"/>
                <w:rFonts w:ascii="Times New Roman" w:eastAsia="Malgun Gothic" w:hAnsi="Times New Roman" w:cs="Times New Roman"/>
                <w:noProof/>
                <w:lang w:val="vi-VN" w:eastAsia="ko-KR"/>
              </w:rPr>
              <w:t>Hệ quả 1</w:t>
            </w:r>
            <w:r>
              <w:rPr>
                <w:noProof/>
                <w:webHidden/>
              </w:rPr>
              <w:tab/>
            </w:r>
            <w:r>
              <w:rPr>
                <w:noProof/>
                <w:webHidden/>
              </w:rPr>
              <w:fldChar w:fldCharType="begin"/>
            </w:r>
            <w:r>
              <w:rPr>
                <w:noProof/>
                <w:webHidden/>
              </w:rPr>
              <w:instrText xml:space="preserve"> PAGEREF _Toc28011591 \h </w:instrText>
            </w:r>
            <w:r>
              <w:rPr>
                <w:noProof/>
                <w:webHidden/>
              </w:rPr>
            </w:r>
            <w:r>
              <w:rPr>
                <w:noProof/>
                <w:webHidden/>
              </w:rPr>
              <w:fldChar w:fldCharType="separate"/>
            </w:r>
            <w:r w:rsidR="009D2957">
              <w:rPr>
                <w:noProof/>
                <w:webHidden/>
              </w:rPr>
              <w:t>11</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2" w:history="1">
            <w:r w:rsidRPr="00D15FD2">
              <w:rPr>
                <w:rStyle w:val="Hyperlink"/>
                <w:rFonts w:ascii="Times New Roman" w:eastAsia="Malgun Gothic" w:hAnsi="Times New Roman" w:cs="Times New Roman"/>
                <w:noProof/>
                <w:lang w:val="vi-VN" w:eastAsia="ko-KR"/>
              </w:rPr>
              <w:t>Hệ quả 2</w:t>
            </w:r>
            <w:r>
              <w:rPr>
                <w:noProof/>
                <w:webHidden/>
              </w:rPr>
              <w:tab/>
            </w:r>
            <w:r>
              <w:rPr>
                <w:noProof/>
                <w:webHidden/>
              </w:rPr>
              <w:fldChar w:fldCharType="begin"/>
            </w:r>
            <w:r>
              <w:rPr>
                <w:noProof/>
                <w:webHidden/>
              </w:rPr>
              <w:instrText xml:space="preserve"> PAGEREF _Toc28011592 \h </w:instrText>
            </w:r>
            <w:r>
              <w:rPr>
                <w:noProof/>
                <w:webHidden/>
              </w:rPr>
            </w:r>
            <w:r>
              <w:rPr>
                <w:noProof/>
                <w:webHidden/>
              </w:rPr>
              <w:fldChar w:fldCharType="separate"/>
            </w:r>
            <w:r w:rsidR="009D2957">
              <w:rPr>
                <w:noProof/>
                <w:webHidden/>
              </w:rPr>
              <w:t>11</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593"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6.</w:t>
            </w:r>
            <w:r>
              <w:rPr>
                <w:noProof/>
                <w:webHidden/>
              </w:rPr>
              <w:tab/>
            </w:r>
            <w:r>
              <w:rPr>
                <w:noProof/>
                <w:webHidden/>
              </w:rPr>
              <w:fldChar w:fldCharType="begin"/>
            </w:r>
            <w:r>
              <w:rPr>
                <w:noProof/>
                <w:webHidden/>
              </w:rPr>
              <w:instrText xml:space="preserve"> PAGEREF _Toc28011593 \h </w:instrText>
            </w:r>
            <w:r>
              <w:rPr>
                <w:noProof/>
                <w:webHidden/>
              </w:rPr>
            </w:r>
            <w:r>
              <w:rPr>
                <w:noProof/>
                <w:webHidden/>
              </w:rPr>
              <w:fldChar w:fldCharType="separate"/>
            </w:r>
            <w:r w:rsidR="009D2957">
              <w:rPr>
                <w:noProof/>
                <w:webHidden/>
              </w:rPr>
              <w:t>12</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4" w:history="1">
            <w:r w:rsidRPr="00D15FD2">
              <w:rPr>
                <w:rStyle w:val="Hyperlink"/>
                <w:rFonts w:ascii="Times New Roman" w:eastAsia="Malgun Gothic" w:hAnsi="Times New Roman" w:cs="Times New Roman"/>
                <w:noProof/>
                <w:lang w:val="vi-VN" w:eastAsia="ko-KR"/>
              </w:rPr>
              <w:t>Hệ quả 1</w:t>
            </w:r>
            <w:r>
              <w:rPr>
                <w:noProof/>
                <w:webHidden/>
              </w:rPr>
              <w:tab/>
            </w:r>
            <w:r>
              <w:rPr>
                <w:noProof/>
                <w:webHidden/>
              </w:rPr>
              <w:fldChar w:fldCharType="begin"/>
            </w:r>
            <w:r>
              <w:rPr>
                <w:noProof/>
                <w:webHidden/>
              </w:rPr>
              <w:instrText xml:space="preserve"> PAGEREF _Toc28011594 \h </w:instrText>
            </w:r>
            <w:r>
              <w:rPr>
                <w:noProof/>
                <w:webHidden/>
              </w:rPr>
            </w:r>
            <w:r>
              <w:rPr>
                <w:noProof/>
                <w:webHidden/>
              </w:rPr>
              <w:fldChar w:fldCharType="separate"/>
            </w:r>
            <w:r w:rsidR="009D2957">
              <w:rPr>
                <w:noProof/>
                <w:webHidden/>
              </w:rPr>
              <w:t>12</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5" w:history="1">
            <w:r w:rsidRPr="00D15FD2">
              <w:rPr>
                <w:rStyle w:val="Hyperlink"/>
                <w:rFonts w:ascii="Times New Roman" w:eastAsia="Malgun Gothic" w:hAnsi="Times New Roman" w:cs="Times New Roman"/>
                <w:noProof/>
                <w:lang w:val="vi-VN" w:eastAsia="ko-KR"/>
              </w:rPr>
              <w:t>Hệ quả 2</w:t>
            </w:r>
            <w:r>
              <w:rPr>
                <w:noProof/>
                <w:webHidden/>
              </w:rPr>
              <w:tab/>
            </w:r>
            <w:r>
              <w:rPr>
                <w:noProof/>
                <w:webHidden/>
              </w:rPr>
              <w:fldChar w:fldCharType="begin"/>
            </w:r>
            <w:r>
              <w:rPr>
                <w:noProof/>
                <w:webHidden/>
              </w:rPr>
              <w:instrText xml:space="preserve"> PAGEREF _Toc28011595 \h </w:instrText>
            </w:r>
            <w:r>
              <w:rPr>
                <w:noProof/>
                <w:webHidden/>
              </w:rPr>
            </w:r>
            <w:r>
              <w:rPr>
                <w:noProof/>
                <w:webHidden/>
              </w:rPr>
              <w:fldChar w:fldCharType="separate"/>
            </w:r>
            <w:r w:rsidR="009D2957">
              <w:rPr>
                <w:noProof/>
                <w:webHidden/>
              </w:rPr>
              <w:t>12</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6" w:history="1">
            <w:r w:rsidRPr="00D15FD2">
              <w:rPr>
                <w:rStyle w:val="Hyperlink"/>
                <w:rFonts w:ascii="Times New Roman" w:eastAsia="Malgun Gothic" w:hAnsi="Times New Roman" w:cs="Times New Roman"/>
                <w:noProof/>
                <w:lang w:val="vi-VN" w:eastAsia="ko-KR"/>
              </w:rPr>
              <w:t>Hệ quả 3</w:t>
            </w:r>
            <w:r>
              <w:rPr>
                <w:noProof/>
                <w:webHidden/>
              </w:rPr>
              <w:tab/>
            </w:r>
            <w:r>
              <w:rPr>
                <w:noProof/>
                <w:webHidden/>
              </w:rPr>
              <w:fldChar w:fldCharType="begin"/>
            </w:r>
            <w:r>
              <w:rPr>
                <w:noProof/>
                <w:webHidden/>
              </w:rPr>
              <w:instrText xml:space="preserve"> PAGEREF _Toc28011596 \h </w:instrText>
            </w:r>
            <w:r>
              <w:rPr>
                <w:noProof/>
                <w:webHidden/>
              </w:rPr>
            </w:r>
            <w:r>
              <w:rPr>
                <w:noProof/>
                <w:webHidden/>
              </w:rPr>
              <w:fldChar w:fldCharType="separate"/>
            </w:r>
            <w:r w:rsidR="009D2957">
              <w:rPr>
                <w:noProof/>
                <w:webHidden/>
              </w:rPr>
              <w:t>13</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7"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6.</w:t>
            </w:r>
            <w:r>
              <w:rPr>
                <w:noProof/>
                <w:webHidden/>
              </w:rPr>
              <w:tab/>
            </w:r>
            <w:r>
              <w:rPr>
                <w:noProof/>
                <w:webHidden/>
              </w:rPr>
              <w:fldChar w:fldCharType="begin"/>
            </w:r>
            <w:r>
              <w:rPr>
                <w:noProof/>
                <w:webHidden/>
              </w:rPr>
              <w:instrText xml:space="preserve"> PAGEREF _Toc28011597 \h </w:instrText>
            </w:r>
            <w:r>
              <w:rPr>
                <w:noProof/>
                <w:webHidden/>
              </w:rPr>
            </w:r>
            <w:r>
              <w:rPr>
                <w:noProof/>
                <w:webHidden/>
              </w:rPr>
              <w:fldChar w:fldCharType="separate"/>
            </w:r>
            <w:r w:rsidR="009D2957">
              <w:rPr>
                <w:noProof/>
                <w:webHidden/>
              </w:rPr>
              <w:t>13</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598"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7.</w:t>
            </w:r>
            <w:r>
              <w:rPr>
                <w:noProof/>
                <w:webHidden/>
              </w:rPr>
              <w:tab/>
            </w:r>
            <w:r>
              <w:rPr>
                <w:noProof/>
                <w:webHidden/>
              </w:rPr>
              <w:fldChar w:fldCharType="begin"/>
            </w:r>
            <w:r>
              <w:rPr>
                <w:noProof/>
                <w:webHidden/>
              </w:rPr>
              <w:instrText xml:space="preserve"> PAGEREF _Toc28011598 \h </w:instrText>
            </w:r>
            <w:r>
              <w:rPr>
                <w:noProof/>
                <w:webHidden/>
              </w:rPr>
            </w:r>
            <w:r>
              <w:rPr>
                <w:noProof/>
                <w:webHidden/>
              </w:rPr>
              <w:fldChar w:fldCharType="separate"/>
            </w:r>
            <w:r w:rsidR="009D2957">
              <w:rPr>
                <w:noProof/>
                <w:webHidden/>
              </w:rPr>
              <w:t>13</w:t>
            </w:r>
            <w:r>
              <w:rPr>
                <w:noProof/>
                <w:webHidden/>
              </w:rPr>
              <w:fldChar w:fldCharType="end"/>
            </w:r>
          </w:hyperlink>
        </w:p>
        <w:p w:rsidR="00865317" w:rsidRDefault="00865317">
          <w:pPr>
            <w:pStyle w:val="TOC1"/>
            <w:rPr>
              <w:rFonts w:asciiTheme="minorHAnsi" w:eastAsiaTheme="minorEastAsia" w:hAnsiTheme="minorHAnsi" w:cstheme="minorBidi"/>
              <w:b w:val="0"/>
              <w:lang w:eastAsia="zh-CN"/>
            </w:rPr>
          </w:pPr>
          <w:hyperlink w:anchor="_Toc28011599" w:history="1">
            <w:r w:rsidRPr="00D15FD2">
              <w:rPr>
                <w:rStyle w:val="Hyperlink"/>
                <w:rFonts w:eastAsia="Malgun Gothic"/>
                <w:lang w:eastAsia="ko-KR"/>
              </w:rPr>
              <w:t>II.</w:t>
            </w:r>
            <w:r w:rsidRPr="00D15FD2">
              <w:rPr>
                <w:rStyle w:val="Hyperlink"/>
                <w:rFonts w:eastAsia="Malgun Gothic"/>
                <w:lang w:val="vi-VN" w:eastAsia="ko-KR"/>
              </w:rPr>
              <w:t xml:space="preserve"> Định lí Chebyshev</w:t>
            </w:r>
            <w:r>
              <w:rPr>
                <w:webHidden/>
              </w:rPr>
              <w:tab/>
            </w:r>
            <w:r>
              <w:rPr>
                <w:webHidden/>
              </w:rPr>
              <w:fldChar w:fldCharType="begin"/>
            </w:r>
            <w:r>
              <w:rPr>
                <w:webHidden/>
              </w:rPr>
              <w:instrText xml:space="preserve"> PAGEREF _Toc28011599 \h </w:instrText>
            </w:r>
            <w:r>
              <w:rPr>
                <w:webHidden/>
              </w:rPr>
            </w:r>
            <w:r>
              <w:rPr>
                <w:webHidden/>
              </w:rPr>
              <w:fldChar w:fldCharType="separate"/>
            </w:r>
            <w:r w:rsidR="009D2957">
              <w:rPr>
                <w:webHidden/>
              </w:rPr>
              <w:t>14</w:t>
            </w:r>
            <w:r>
              <w:rPr>
                <w:webHidden/>
              </w:rPr>
              <w:fldChar w:fldCharType="end"/>
            </w:r>
          </w:hyperlink>
        </w:p>
        <w:p w:rsidR="00865317" w:rsidRDefault="00865317">
          <w:pPr>
            <w:pStyle w:val="TOC2"/>
            <w:tabs>
              <w:tab w:val="right" w:leader="dot" w:pos="9350"/>
            </w:tabs>
            <w:rPr>
              <w:rFonts w:eastAsiaTheme="minorEastAsia"/>
              <w:noProof/>
              <w:lang w:eastAsia="zh-CN"/>
            </w:rPr>
          </w:pPr>
          <w:hyperlink w:anchor="_Toc28011600" w:history="1">
            <w:r w:rsidRPr="00D15FD2">
              <w:rPr>
                <w:rStyle w:val="Hyperlink"/>
                <w:rFonts w:ascii="Times New Roman" w:eastAsia="Malgun Gothic" w:hAnsi="Times New Roman" w:cs="Times New Roman"/>
                <w:noProof/>
                <w:lang w:val="vi-VN" w:eastAsia="ko-KR"/>
              </w:rPr>
              <w:t xml:space="preserve">Định lí </w:t>
            </w:r>
            <w:r w:rsidRPr="00D15FD2">
              <w:rPr>
                <w:rStyle w:val="Hyperlink"/>
                <w:rFonts w:ascii="Times New Roman" w:eastAsia="Malgun Gothic" w:hAnsi="Times New Roman" w:cs="Times New Roman"/>
                <w:noProof/>
                <w:lang w:eastAsia="ko-KR"/>
              </w:rPr>
              <w:t>7.</w:t>
            </w:r>
            <w:r>
              <w:rPr>
                <w:noProof/>
                <w:webHidden/>
              </w:rPr>
              <w:tab/>
            </w:r>
            <w:r>
              <w:rPr>
                <w:noProof/>
                <w:webHidden/>
              </w:rPr>
              <w:fldChar w:fldCharType="begin"/>
            </w:r>
            <w:r>
              <w:rPr>
                <w:noProof/>
                <w:webHidden/>
              </w:rPr>
              <w:instrText xml:space="preserve"> PAGEREF _Toc28011600 \h </w:instrText>
            </w:r>
            <w:r>
              <w:rPr>
                <w:noProof/>
                <w:webHidden/>
              </w:rPr>
            </w:r>
            <w:r>
              <w:rPr>
                <w:noProof/>
                <w:webHidden/>
              </w:rPr>
              <w:fldChar w:fldCharType="separate"/>
            </w:r>
            <w:r w:rsidR="009D2957">
              <w:rPr>
                <w:noProof/>
                <w:webHidden/>
              </w:rPr>
              <w:t>15</w:t>
            </w:r>
            <w:r>
              <w:rPr>
                <w:noProof/>
                <w:webHidden/>
              </w:rPr>
              <w:fldChar w:fldCharType="end"/>
            </w:r>
          </w:hyperlink>
        </w:p>
        <w:p w:rsidR="00865317" w:rsidRDefault="00865317">
          <w:pPr>
            <w:pStyle w:val="TOC3"/>
            <w:tabs>
              <w:tab w:val="right" w:leader="dot" w:pos="9350"/>
            </w:tabs>
            <w:rPr>
              <w:rFonts w:eastAsiaTheme="minorEastAsia"/>
              <w:noProof/>
              <w:lang w:eastAsia="zh-CN"/>
            </w:rPr>
          </w:pPr>
          <w:hyperlink w:anchor="_Toc28011601" w:history="1">
            <w:r w:rsidRPr="00D15FD2">
              <w:rPr>
                <w:rStyle w:val="Hyperlink"/>
                <w:rFonts w:ascii="Times New Roman" w:eastAsia="Malgun Gothic" w:hAnsi="Times New Roman" w:cs="Times New Roman"/>
                <w:noProof/>
                <w:lang w:val="vi-VN" w:eastAsia="ko-KR"/>
              </w:rPr>
              <w:t xml:space="preserve">Ví dụ </w:t>
            </w:r>
            <w:r w:rsidRPr="00D15FD2">
              <w:rPr>
                <w:rStyle w:val="Hyperlink"/>
                <w:rFonts w:ascii="Times New Roman" w:eastAsia="Malgun Gothic" w:hAnsi="Times New Roman" w:cs="Times New Roman"/>
                <w:noProof/>
                <w:lang w:eastAsia="ko-KR"/>
              </w:rPr>
              <w:t>8.</w:t>
            </w:r>
            <w:r>
              <w:rPr>
                <w:noProof/>
                <w:webHidden/>
              </w:rPr>
              <w:tab/>
            </w:r>
            <w:r>
              <w:rPr>
                <w:noProof/>
                <w:webHidden/>
              </w:rPr>
              <w:fldChar w:fldCharType="begin"/>
            </w:r>
            <w:r>
              <w:rPr>
                <w:noProof/>
                <w:webHidden/>
              </w:rPr>
              <w:instrText xml:space="preserve"> PAGEREF _Toc28011601 \h </w:instrText>
            </w:r>
            <w:r>
              <w:rPr>
                <w:noProof/>
                <w:webHidden/>
              </w:rPr>
            </w:r>
            <w:r>
              <w:rPr>
                <w:noProof/>
                <w:webHidden/>
              </w:rPr>
              <w:fldChar w:fldCharType="separate"/>
            </w:r>
            <w:r w:rsidR="009D2957">
              <w:rPr>
                <w:noProof/>
                <w:webHidden/>
              </w:rPr>
              <w:t>16</w:t>
            </w:r>
            <w:r>
              <w:rPr>
                <w:noProof/>
                <w:webHidden/>
              </w:rPr>
              <w:fldChar w:fldCharType="end"/>
            </w:r>
          </w:hyperlink>
        </w:p>
        <w:p w:rsidR="00865317" w:rsidRDefault="00865317">
          <w:pPr>
            <w:pStyle w:val="TOC1"/>
            <w:rPr>
              <w:rFonts w:asciiTheme="minorHAnsi" w:eastAsiaTheme="minorEastAsia" w:hAnsiTheme="minorHAnsi" w:cstheme="minorBidi"/>
              <w:b w:val="0"/>
              <w:lang w:eastAsia="zh-CN"/>
            </w:rPr>
          </w:pPr>
          <w:hyperlink w:anchor="_Toc28011602" w:history="1">
            <w:r w:rsidRPr="00D15FD2">
              <w:rPr>
                <w:rStyle w:val="Hyperlink"/>
                <w:rFonts w:eastAsia="Malgun Gothic"/>
                <w:lang w:eastAsia="ko-KR"/>
              </w:rPr>
              <w:t>III.</w:t>
            </w:r>
            <w:r w:rsidRPr="00D15FD2">
              <w:rPr>
                <w:rStyle w:val="Hyperlink"/>
                <w:rFonts w:eastAsia="Malgun Gothic"/>
                <w:lang w:val="vi-VN" w:eastAsia="ko-KR"/>
              </w:rPr>
              <w:t>Bài tập</w:t>
            </w:r>
            <w:r>
              <w:rPr>
                <w:webHidden/>
              </w:rPr>
              <w:tab/>
            </w:r>
            <w:r>
              <w:rPr>
                <w:webHidden/>
              </w:rPr>
              <w:fldChar w:fldCharType="begin"/>
            </w:r>
            <w:r>
              <w:rPr>
                <w:webHidden/>
              </w:rPr>
              <w:instrText xml:space="preserve"> PAGEREF _Toc28011602 \h </w:instrText>
            </w:r>
            <w:r>
              <w:rPr>
                <w:webHidden/>
              </w:rPr>
            </w:r>
            <w:r>
              <w:rPr>
                <w:webHidden/>
              </w:rPr>
              <w:fldChar w:fldCharType="separate"/>
            </w:r>
            <w:r w:rsidR="009D2957">
              <w:rPr>
                <w:webHidden/>
              </w:rPr>
              <w:t>17</w:t>
            </w:r>
            <w:r>
              <w:rPr>
                <w:webHidden/>
              </w:rPr>
              <w:fldChar w:fldCharType="end"/>
            </w:r>
          </w:hyperlink>
        </w:p>
        <w:p w:rsidR="00865317" w:rsidRDefault="00865317">
          <w:pPr>
            <w:pStyle w:val="TOC2"/>
            <w:tabs>
              <w:tab w:val="right" w:leader="dot" w:pos="9350"/>
            </w:tabs>
            <w:rPr>
              <w:rFonts w:eastAsiaTheme="minorEastAsia"/>
              <w:noProof/>
              <w:lang w:eastAsia="zh-CN"/>
            </w:rPr>
          </w:pPr>
          <w:hyperlink w:anchor="_Toc28011603" w:history="1">
            <w:r w:rsidRPr="00D15FD2">
              <w:rPr>
                <w:rStyle w:val="Hyperlink"/>
                <w:rFonts w:ascii="Times New Roman" w:eastAsia="Times New Roman" w:hAnsi="Times New Roman" w:cs="Times New Roman"/>
                <w:b/>
                <w:bCs/>
                <w:iCs/>
                <w:noProof/>
              </w:rPr>
              <w:t>KẾT LUẬN</w:t>
            </w:r>
            <w:r>
              <w:rPr>
                <w:noProof/>
                <w:webHidden/>
              </w:rPr>
              <w:tab/>
            </w:r>
            <w:r>
              <w:rPr>
                <w:noProof/>
                <w:webHidden/>
              </w:rPr>
              <w:fldChar w:fldCharType="begin"/>
            </w:r>
            <w:r>
              <w:rPr>
                <w:noProof/>
                <w:webHidden/>
              </w:rPr>
              <w:instrText xml:space="preserve"> PAGEREF _Toc28011603 \h </w:instrText>
            </w:r>
            <w:r>
              <w:rPr>
                <w:noProof/>
                <w:webHidden/>
              </w:rPr>
            </w:r>
            <w:r>
              <w:rPr>
                <w:noProof/>
                <w:webHidden/>
              </w:rPr>
              <w:fldChar w:fldCharType="separate"/>
            </w:r>
            <w:r w:rsidR="009D2957">
              <w:rPr>
                <w:noProof/>
                <w:webHidden/>
              </w:rPr>
              <w:t>21</w:t>
            </w:r>
            <w:r>
              <w:rPr>
                <w:noProof/>
                <w:webHidden/>
              </w:rPr>
              <w:fldChar w:fldCharType="end"/>
            </w:r>
          </w:hyperlink>
        </w:p>
        <w:p w:rsidR="00865317" w:rsidRDefault="00865317">
          <w:pPr>
            <w:pStyle w:val="TOC2"/>
            <w:tabs>
              <w:tab w:val="right" w:leader="dot" w:pos="9350"/>
            </w:tabs>
            <w:rPr>
              <w:rFonts w:eastAsiaTheme="minorEastAsia"/>
              <w:noProof/>
              <w:lang w:eastAsia="zh-CN"/>
            </w:rPr>
          </w:pPr>
          <w:hyperlink w:anchor="_Toc28011604" w:history="1">
            <w:r w:rsidRPr="00D15FD2">
              <w:rPr>
                <w:rStyle w:val="Hyperlink"/>
                <w:rFonts w:ascii="Times New Roman" w:eastAsia="Times New Roman" w:hAnsi="Times New Roman" w:cs="Times New Roman"/>
                <w:b/>
                <w:bCs/>
                <w:iCs/>
                <w:noProof/>
              </w:rPr>
              <w:t>Tài liệu tham khảo</w:t>
            </w:r>
            <w:r>
              <w:rPr>
                <w:noProof/>
                <w:webHidden/>
              </w:rPr>
              <w:tab/>
            </w:r>
            <w:r>
              <w:rPr>
                <w:noProof/>
                <w:webHidden/>
              </w:rPr>
              <w:fldChar w:fldCharType="begin"/>
            </w:r>
            <w:r>
              <w:rPr>
                <w:noProof/>
                <w:webHidden/>
              </w:rPr>
              <w:instrText xml:space="preserve"> PAGEREF _Toc28011604 \h </w:instrText>
            </w:r>
            <w:r>
              <w:rPr>
                <w:noProof/>
                <w:webHidden/>
              </w:rPr>
            </w:r>
            <w:r>
              <w:rPr>
                <w:noProof/>
                <w:webHidden/>
              </w:rPr>
              <w:fldChar w:fldCharType="separate"/>
            </w:r>
            <w:r w:rsidR="009D2957">
              <w:rPr>
                <w:noProof/>
                <w:webHidden/>
              </w:rPr>
              <w:t>22</w:t>
            </w:r>
            <w:r>
              <w:rPr>
                <w:noProof/>
                <w:webHidden/>
              </w:rPr>
              <w:fldChar w:fldCharType="end"/>
            </w:r>
          </w:hyperlink>
        </w:p>
        <w:p w:rsidR="00F53992" w:rsidRDefault="00865317" w:rsidP="00F53992">
          <w:r>
            <w:rPr>
              <w:b/>
              <w:bCs/>
              <w:noProof/>
            </w:rPr>
            <w:fldChar w:fldCharType="end"/>
          </w:r>
        </w:p>
        <w:p w:rsidR="00F53992" w:rsidRDefault="00865317" w:rsidP="00F53992">
          <w:pPr>
            <w:rPr>
              <w:b/>
              <w:bCs/>
              <w:noProof/>
            </w:rPr>
          </w:pPr>
        </w:p>
      </w:sdtContent>
    </w:sdt>
    <w:p w:rsidR="000C1233" w:rsidRPr="00F53992" w:rsidRDefault="000C1233" w:rsidP="00F53992">
      <w:pPr>
        <w:jc w:val="center"/>
      </w:pPr>
      <w:r w:rsidRPr="000C1233">
        <w:rPr>
          <w:rFonts w:ascii="Times New Roman" w:hAnsi="Times New Roman" w:cs="Times New Roman"/>
          <w:b/>
          <w:sz w:val="28"/>
          <w:szCs w:val="28"/>
        </w:rPr>
        <w:lastRenderedPageBreak/>
        <w:t>LỜI MỞ ĐẦU</w:t>
      </w:r>
    </w:p>
    <w:p w:rsidR="00673982" w:rsidRDefault="00673982" w:rsidP="000C1233">
      <w:pPr>
        <w:rPr>
          <w:rFonts w:ascii="Times New Roman" w:hAnsi="Times New Roman"/>
          <w:sz w:val="26"/>
          <w:szCs w:val="26"/>
        </w:rPr>
      </w:pPr>
      <w:r>
        <w:rPr>
          <w:rFonts w:ascii="Times New Roman" w:hAnsi="Times New Roman"/>
          <w:sz w:val="26"/>
          <w:szCs w:val="26"/>
        </w:rPr>
        <w:t>Báo cáo</w:t>
      </w:r>
      <w:r w:rsidRPr="00380100">
        <w:rPr>
          <w:rFonts w:ascii="Times New Roman" w:hAnsi="Times New Roman"/>
          <w:sz w:val="26"/>
          <w:szCs w:val="26"/>
          <w:lang w:val="vi-VN"/>
        </w:rPr>
        <w:t xml:space="preserve"> sẽ</w:t>
      </w:r>
      <w:r>
        <w:rPr>
          <w:rFonts w:ascii="Times New Roman" w:hAnsi="Times New Roman"/>
          <w:sz w:val="26"/>
          <w:szCs w:val="26"/>
        </w:rPr>
        <w:t xml:space="preserve"> giúp độc giả</w:t>
      </w:r>
      <w:r w:rsidRPr="00380100">
        <w:rPr>
          <w:rFonts w:ascii="Times New Roman" w:hAnsi="Times New Roman"/>
          <w:sz w:val="26"/>
          <w:szCs w:val="26"/>
          <w:lang w:val="vi-VN"/>
        </w:rPr>
        <w:t xml:space="preserve"> tìm hiểu thêm một số tính chất có nhiều tiện ích trong việc đơn giản hóa các tính toán giá trị trung bình và phương sai của biến ngẫu </w:t>
      </w:r>
      <w:proofErr w:type="gramStart"/>
      <w:r w:rsidRPr="00380100">
        <w:rPr>
          <w:rFonts w:ascii="Times New Roman" w:hAnsi="Times New Roman"/>
          <w:sz w:val="26"/>
          <w:szCs w:val="26"/>
          <w:lang w:val="vi-VN"/>
        </w:rPr>
        <w:t>nhiên .</w:t>
      </w:r>
      <w:proofErr w:type="gramEnd"/>
      <w:r w:rsidRPr="00380100">
        <w:rPr>
          <w:rFonts w:ascii="Times New Roman" w:hAnsi="Times New Roman"/>
          <w:sz w:val="26"/>
          <w:szCs w:val="26"/>
          <w:lang w:val="vi-VN"/>
        </w:rPr>
        <w:t xml:space="preserve"> Các tính chất này sẽ cho phép ta tìm kỳ vọng theo những tham số khác hoặc đã biết, hoặc được tính một cách dễ dàng.</w:t>
      </w:r>
      <w:r w:rsidRPr="00380100">
        <w:rPr>
          <w:rFonts w:ascii="Times New Roman" w:hAnsi="Times New Roman"/>
          <w:sz w:val="26"/>
          <w:szCs w:val="26"/>
        </w:rPr>
        <w:t xml:space="preserve"> </w:t>
      </w:r>
      <w:proofErr w:type="gramStart"/>
      <w:r w:rsidRPr="00380100">
        <w:rPr>
          <w:rFonts w:ascii="Times New Roman" w:hAnsi="Times New Roman"/>
          <w:sz w:val="26"/>
          <w:szCs w:val="26"/>
        </w:rPr>
        <w:t>Các kết quả</w:t>
      </w:r>
      <w:r>
        <w:rPr>
          <w:rFonts w:ascii="Times New Roman" w:hAnsi="Times New Roman"/>
          <w:sz w:val="26"/>
          <w:szCs w:val="26"/>
        </w:rPr>
        <w:t xml:space="preserve"> trình bày trong báo cáo</w:t>
      </w:r>
      <w:r w:rsidRPr="00380100">
        <w:rPr>
          <w:rFonts w:ascii="Times New Roman" w:hAnsi="Times New Roman"/>
          <w:sz w:val="26"/>
          <w:szCs w:val="26"/>
        </w:rPr>
        <w:t xml:space="preserve"> đều đúng cho cả biến ngẫ</w:t>
      </w:r>
      <w:r>
        <w:rPr>
          <w:rFonts w:ascii="Times New Roman" w:hAnsi="Times New Roman"/>
          <w:sz w:val="26"/>
          <w:szCs w:val="26"/>
        </w:rPr>
        <w:t>u nhiên liê</w:t>
      </w:r>
      <w:r w:rsidRPr="00380100">
        <w:rPr>
          <w:rFonts w:ascii="Times New Roman" w:hAnsi="Times New Roman"/>
          <w:sz w:val="26"/>
          <w:szCs w:val="26"/>
        </w:rPr>
        <w:t>n tục và biến ngẫu nhiên rời rạc</w:t>
      </w:r>
      <w:r>
        <w:rPr>
          <w:rFonts w:ascii="Times New Roman" w:hAnsi="Times New Roman"/>
          <w:sz w:val="26"/>
          <w:szCs w:val="26"/>
        </w:rPr>
        <w:t>.</w:t>
      </w:r>
      <w:proofErr w:type="gramEnd"/>
      <w:r>
        <w:rPr>
          <w:rFonts w:ascii="Times New Roman" w:hAnsi="Times New Roman"/>
          <w:sz w:val="26"/>
          <w:szCs w:val="26"/>
        </w:rPr>
        <w:t xml:space="preserve"> Báo cáo cũng cho ta </w:t>
      </w:r>
      <w:r w:rsidRPr="00380100">
        <w:rPr>
          <w:rFonts w:ascii="Times New Roman" w:hAnsi="Times New Roman"/>
          <w:sz w:val="26"/>
          <w:szCs w:val="26"/>
          <w:lang w:val="vi-VN"/>
        </w:rPr>
        <w:t xml:space="preserve">một ước lượng về xác suất để biến ngẫu nhiên nhận giá trị trong khoảng </w:t>
      </w:r>
      <w:r w:rsidRPr="00380100">
        <w:rPr>
          <w:rFonts w:ascii="Times New Roman" w:hAnsi="Times New Roman"/>
          <w:position w:val="-4"/>
          <w:sz w:val="26"/>
          <w:szCs w:val="26"/>
          <w:lang w:val="vi-VN"/>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9" o:title=""/>
          </v:shape>
          <o:OLEObject Type="Embed" ProgID="Equation.DSMT4" ShapeID="_x0000_i1025" DrawAspect="Content" ObjectID="_1638626203" r:id="rId10"/>
        </w:object>
      </w:r>
      <w:r w:rsidRPr="00380100">
        <w:rPr>
          <w:rFonts w:ascii="Times New Roman" w:hAnsi="Times New Roman"/>
          <w:sz w:val="26"/>
          <w:szCs w:val="26"/>
          <w:lang w:val="vi-VN"/>
        </w:rPr>
        <w:t xml:space="preserve"> lần độ lệch chuẩn quanh giá trị trung bình, với mọi số </w:t>
      </w:r>
      <w:proofErr w:type="gramStart"/>
      <w:r w:rsidRPr="00380100">
        <w:rPr>
          <w:rFonts w:ascii="Times New Roman" w:hAnsi="Times New Roman"/>
          <w:sz w:val="26"/>
          <w:szCs w:val="26"/>
          <w:lang w:val="vi-VN"/>
        </w:rPr>
        <w:t xml:space="preserve">thực </w:t>
      </w:r>
      <w:proofErr w:type="gramEnd"/>
      <w:r w:rsidRPr="00380100">
        <w:rPr>
          <w:rFonts w:ascii="Times New Roman" w:hAnsi="Times New Roman"/>
          <w:position w:val="-4"/>
          <w:sz w:val="26"/>
          <w:szCs w:val="26"/>
          <w:lang w:val="vi-VN"/>
        </w:rPr>
        <w:object w:dxaOrig="220" w:dyaOrig="279">
          <v:shape id="_x0000_i1026" type="#_x0000_t75" style="width:11.25pt;height:14.25pt" o:ole="">
            <v:imagedata r:id="rId11" o:title=""/>
          </v:shape>
          <o:OLEObject Type="Embed" ProgID="Equation.DSMT4" ShapeID="_x0000_i1026" DrawAspect="Content" ObjectID="_1638626204" r:id="rId12"/>
        </w:object>
      </w:r>
      <w:r w:rsidRPr="00380100">
        <w:rPr>
          <w:rFonts w:ascii="Times New Roman" w:hAnsi="Times New Roman"/>
          <w:sz w:val="26"/>
          <w:szCs w:val="26"/>
          <w:lang w:val="vi-VN"/>
        </w:rPr>
        <w:t xml:space="preserve">. </w:t>
      </w:r>
    </w:p>
    <w:p w:rsidR="00815F2D" w:rsidRPr="008E0232" w:rsidRDefault="00815F2D" w:rsidP="000C1233">
      <w:pPr>
        <w:rPr>
          <w:rFonts w:ascii="Times New Roman" w:hAnsi="Times New Roman" w:cs="Times New Roman"/>
          <w:sz w:val="26"/>
          <w:szCs w:val="26"/>
        </w:rPr>
      </w:pPr>
      <w:r>
        <w:rPr>
          <w:rFonts w:ascii="Times New Roman" w:hAnsi="Times New Roman" w:cs="Times New Roman"/>
          <w:sz w:val="26"/>
          <w:szCs w:val="26"/>
        </w:rPr>
        <w:t xml:space="preserve">     Báo cáo gồ</w:t>
      </w:r>
      <w:r w:rsidR="00673982">
        <w:rPr>
          <w:rFonts w:ascii="Times New Roman" w:hAnsi="Times New Roman" w:cs="Times New Roman"/>
          <w:sz w:val="26"/>
          <w:szCs w:val="26"/>
        </w:rPr>
        <w:t>m 3</w:t>
      </w:r>
      <w:r>
        <w:rPr>
          <w:rFonts w:ascii="Times New Roman" w:hAnsi="Times New Roman" w:cs="Times New Roman"/>
          <w:sz w:val="26"/>
          <w:szCs w:val="26"/>
        </w:rPr>
        <w:t xml:space="preserve"> phần: Phầ</w:t>
      </w:r>
      <w:r w:rsidR="00673982">
        <w:rPr>
          <w:rFonts w:ascii="Times New Roman" w:hAnsi="Times New Roman" w:cs="Times New Roman"/>
          <w:sz w:val="26"/>
          <w:szCs w:val="26"/>
        </w:rPr>
        <w:t xml:space="preserve">n 1: </w:t>
      </w:r>
      <w:r w:rsidR="008E0232" w:rsidRPr="008E0232">
        <w:rPr>
          <w:rFonts w:ascii="Times New Roman" w:hAnsi="Times New Roman"/>
          <w:sz w:val="26"/>
          <w:szCs w:val="26"/>
          <w:lang w:val="vi-VN"/>
        </w:rPr>
        <w:t>Giá trị trung bình và Phương sai của tổ hợp tuyến tính của các biến ngẫu nhiên</w:t>
      </w:r>
      <w:r w:rsidR="008E0232">
        <w:rPr>
          <w:rFonts w:ascii="Times New Roman" w:hAnsi="Times New Roman"/>
          <w:sz w:val="26"/>
          <w:szCs w:val="26"/>
        </w:rPr>
        <w:t>.</w:t>
      </w:r>
    </w:p>
    <w:p w:rsidR="00815F2D" w:rsidRDefault="00815F2D" w:rsidP="000C1233">
      <w:pPr>
        <w:rPr>
          <w:rFonts w:ascii="Times New Roman" w:hAnsi="Times New Roman" w:cs="Times New Roman"/>
          <w:sz w:val="26"/>
          <w:szCs w:val="26"/>
        </w:rPr>
      </w:pPr>
      <w:r>
        <w:rPr>
          <w:rFonts w:ascii="Times New Roman" w:hAnsi="Times New Roman" w:cs="Times New Roman"/>
          <w:sz w:val="26"/>
          <w:szCs w:val="26"/>
        </w:rPr>
        <w:t xml:space="preserve">                                        Phầ</w:t>
      </w:r>
      <w:r w:rsidR="008E0232">
        <w:rPr>
          <w:rFonts w:ascii="Times New Roman" w:hAnsi="Times New Roman" w:cs="Times New Roman"/>
          <w:sz w:val="26"/>
          <w:szCs w:val="26"/>
        </w:rPr>
        <w:t>n 2: Định lí Chebyshev.</w:t>
      </w:r>
    </w:p>
    <w:p w:rsidR="008E0232" w:rsidRPr="007D6534" w:rsidRDefault="008E0232" w:rsidP="000C1233">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Phần 3: Bài tập áp dụng.</w:t>
      </w:r>
      <w:r>
        <w:rPr>
          <w:rFonts w:ascii="Times New Roman" w:hAnsi="Times New Roman" w:cs="Times New Roman"/>
          <w:sz w:val="26"/>
          <w:szCs w:val="26"/>
        </w:rPr>
        <w:tab/>
      </w:r>
    </w:p>
    <w:p w:rsidR="000C1233" w:rsidRPr="007D6534" w:rsidRDefault="000C1233" w:rsidP="000C1233">
      <w:pPr>
        <w:rPr>
          <w:rFonts w:ascii="Times New Roman" w:hAnsi="Times New Roman" w:cs="Times New Roman"/>
          <w:sz w:val="26"/>
          <w:szCs w:val="26"/>
        </w:rPr>
      </w:pPr>
      <w:r w:rsidRPr="007D6534">
        <w:rPr>
          <w:rFonts w:ascii="Times New Roman" w:hAnsi="Times New Roman" w:cs="Times New Roman"/>
          <w:sz w:val="26"/>
          <w:szCs w:val="26"/>
        </w:rPr>
        <w:t xml:space="preserve">     </w:t>
      </w:r>
      <w:r w:rsidR="00815F2D">
        <w:rPr>
          <w:rFonts w:ascii="Times New Roman" w:hAnsi="Times New Roman" w:cs="Times New Roman"/>
          <w:sz w:val="26"/>
          <w:szCs w:val="26"/>
        </w:rPr>
        <w:t>Điểm mạnh củ</w:t>
      </w:r>
      <w:r w:rsidR="008E0232">
        <w:rPr>
          <w:rFonts w:ascii="Times New Roman" w:hAnsi="Times New Roman" w:cs="Times New Roman"/>
          <w:sz w:val="26"/>
          <w:szCs w:val="26"/>
        </w:rPr>
        <w:t xml:space="preserve">a báo cáo là các định lí được chứng minh một cách chi tiết kèm </w:t>
      </w:r>
      <w:proofErr w:type="gramStart"/>
      <w:r w:rsidR="008E0232">
        <w:rPr>
          <w:rFonts w:ascii="Times New Roman" w:hAnsi="Times New Roman" w:cs="Times New Roman"/>
          <w:sz w:val="26"/>
          <w:szCs w:val="26"/>
        </w:rPr>
        <w:t>theo</w:t>
      </w:r>
      <w:proofErr w:type="gramEnd"/>
      <w:r w:rsidR="008E0232">
        <w:rPr>
          <w:rFonts w:ascii="Times New Roman" w:hAnsi="Times New Roman" w:cs="Times New Roman"/>
          <w:sz w:val="26"/>
          <w:szCs w:val="26"/>
        </w:rPr>
        <w:t xml:space="preserve"> các ví dụ minh họa trong thực tế rất dễ hiểu.</w:t>
      </w:r>
    </w:p>
    <w:p w:rsidR="000C1233" w:rsidRPr="007D6534" w:rsidRDefault="000C1233" w:rsidP="000C1233">
      <w:pPr>
        <w:rPr>
          <w:rFonts w:ascii="Times New Roman" w:hAnsi="Times New Roman" w:cs="Times New Roman"/>
          <w:sz w:val="26"/>
          <w:szCs w:val="26"/>
        </w:rPr>
      </w:pPr>
      <w:r w:rsidRPr="007D6534">
        <w:rPr>
          <w:rFonts w:ascii="Times New Roman" w:hAnsi="Times New Roman" w:cs="Times New Roman"/>
          <w:sz w:val="26"/>
          <w:szCs w:val="26"/>
        </w:rPr>
        <w:t xml:space="preserve">  </w:t>
      </w:r>
      <w:r w:rsidR="00815F2D">
        <w:rPr>
          <w:rFonts w:ascii="Times New Roman" w:hAnsi="Times New Roman" w:cs="Times New Roman"/>
          <w:sz w:val="26"/>
          <w:szCs w:val="26"/>
        </w:rPr>
        <w:t xml:space="preserve">  </w:t>
      </w:r>
      <w:proofErr w:type="gramStart"/>
      <w:r w:rsidRPr="007D6534">
        <w:rPr>
          <w:rFonts w:ascii="Times New Roman" w:hAnsi="Times New Roman" w:cs="Times New Roman"/>
          <w:sz w:val="26"/>
          <w:szCs w:val="26"/>
        </w:rPr>
        <w:t>Mặc dù rất cố gắng nhưng chắc chắn báo cáo sẽ khó tránh khỏi các thiếu sót.</w:t>
      </w:r>
      <w:proofErr w:type="gramEnd"/>
      <w:r w:rsidRPr="007D6534">
        <w:rPr>
          <w:rFonts w:ascii="Times New Roman" w:hAnsi="Times New Roman" w:cs="Times New Roman"/>
          <w:sz w:val="26"/>
          <w:szCs w:val="26"/>
        </w:rPr>
        <w:t xml:space="preserve"> </w:t>
      </w:r>
      <w:proofErr w:type="gramStart"/>
      <w:r w:rsidRPr="007D6534">
        <w:rPr>
          <w:rFonts w:ascii="Times New Roman" w:hAnsi="Times New Roman" w:cs="Times New Roman"/>
          <w:sz w:val="26"/>
          <w:szCs w:val="26"/>
        </w:rPr>
        <w:t>Vì vậy rất mong nhận được những ý kiến phản hồi cũng như đóng góp để báo cáo hoàn thiện hơn.</w:t>
      </w:r>
      <w:proofErr w:type="gramEnd"/>
    </w:p>
    <w:p w:rsidR="000C1233" w:rsidRPr="000C1233" w:rsidRDefault="000C1233" w:rsidP="000C1233">
      <w:pPr>
        <w:jc w:val="center"/>
        <w:rPr>
          <w:rFonts w:ascii="Times New Roman" w:hAnsi="Times New Roman" w:cs="Times New Roman"/>
          <w:b/>
          <w:sz w:val="26"/>
          <w:szCs w:val="26"/>
        </w:rPr>
      </w:pPr>
    </w:p>
    <w:p w:rsidR="00FD7623" w:rsidRDefault="00FD7623" w:rsidP="00E22ADD">
      <w:pPr>
        <w:pStyle w:val="Heading1"/>
        <w:rPr>
          <w:rFonts w:ascii="Times New Roman" w:eastAsia="Microsoft Sans Serif" w:hAnsi="Times New Roman" w:cs="Times New Roman"/>
          <w:bCs w:val="0"/>
          <w:color w:val="000000"/>
          <w:sz w:val="30"/>
          <w:szCs w:val="30"/>
          <w:lang w:eastAsia="vi-VN"/>
        </w:rPr>
      </w:pPr>
      <w:bookmarkStart w:id="0" w:name="bookmark0"/>
      <w:bookmarkStart w:id="1" w:name="_Toc8941036"/>
    </w:p>
    <w:p w:rsidR="00FD7623" w:rsidRDefault="00FD7623" w:rsidP="00E22ADD">
      <w:pPr>
        <w:pStyle w:val="Heading1"/>
        <w:rPr>
          <w:rFonts w:ascii="Times New Roman" w:eastAsia="Microsoft Sans Serif" w:hAnsi="Times New Roman" w:cs="Times New Roman"/>
          <w:bCs w:val="0"/>
          <w:color w:val="000000"/>
          <w:sz w:val="30"/>
          <w:szCs w:val="30"/>
          <w:lang w:eastAsia="vi-VN"/>
        </w:rPr>
      </w:pPr>
    </w:p>
    <w:p w:rsidR="00FD7623" w:rsidRDefault="00FD7623" w:rsidP="00E22ADD">
      <w:pPr>
        <w:pStyle w:val="Heading1"/>
        <w:rPr>
          <w:rFonts w:ascii="Times New Roman" w:eastAsia="Microsoft Sans Serif" w:hAnsi="Times New Roman" w:cs="Times New Roman"/>
          <w:bCs w:val="0"/>
          <w:color w:val="000000"/>
          <w:sz w:val="30"/>
          <w:szCs w:val="30"/>
          <w:lang w:eastAsia="vi-VN"/>
        </w:rPr>
      </w:pPr>
    </w:p>
    <w:p w:rsidR="00FD7623" w:rsidRDefault="00FD7623" w:rsidP="00E22ADD">
      <w:pPr>
        <w:pStyle w:val="Heading1"/>
        <w:rPr>
          <w:rFonts w:ascii="Times New Roman" w:eastAsia="Microsoft Sans Serif" w:hAnsi="Times New Roman" w:cs="Times New Roman"/>
          <w:bCs w:val="0"/>
          <w:color w:val="000000"/>
          <w:sz w:val="30"/>
          <w:szCs w:val="30"/>
          <w:lang w:eastAsia="vi-VN"/>
        </w:rPr>
      </w:pPr>
    </w:p>
    <w:p w:rsidR="00FD7623" w:rsidRDefault="00FD7623" w:rsidP="00FD7623">
      <w:pPr>
        <w:rPr>
          <w:lang w:eastAsia="vi-VN"/>
        </w:rPr>
      </w:pPr>
    </w:p>
    <w:p w:rsidR="00FD7623" w:rsidRPr="00FD7623" w:rsidRDefault="00FD7623" w:rsidP="00FD7623">
      <w:pPr>
        <w:rPr>
          <w:lang w:eastAsia="vi-VN"/>
        </w:rPr>
      </w:pPr>
    </w:p>
    <w:bookmarkEnd w:id="0"/>
    <w:bookmarkEnd w:id="1"/>
    <w:p w:rsidR="002021C6" w:rsidRDefault="002021C6"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720121" w:rsidRPr="00720121" w:rsidRDefault="00720121" w:rsidP="0076723C">
      <w:pPr>
        <w:pStyle w:val="Heading1"/>
        <w:rPr>
          <w:rFonts w:ascii="Times New Roman" w:eastAsia="Malgun Gothic" w:hAnsi="Times New Roman" w:cs="Times New Roman"/>
          <w:i/>
          <w:lang w:val="vi-VN" w:eastAsia="ko-KR"/>
        </w:rPr>
      </w:pPr>
      <w:bookmarkStart w:id="2" w:name="_Toc28011575"/>
      <w:r w:rsidRPr="00720121">
        <w:rPr>
          <w:rFonts w:ascii="Times New Roman" w:eastAsia="Malgun Gothic" w:hAnsi="Times New Roman" w:cs="Times New Roman"/>
          <w:i/>
          <w:lang w:eastAsia="ko-KR"/>
        </w:rPr>
        <w:lastRenderedPageBreak/>
        <w:t>I</w:t>
      </w:r>
      <w:r w:rsidRPr="00720121">
        <w:rPr>
          <w:rFonts w:ascii="Times New Roman" w:eastAsia="Malgun Gothic" w:hAnsi="Times New Roman" w:cs="Times New Roman"/>
          <w:i/>
          <w:lang w:val="vi-VN" w:eastAsia="ko-KR"/>
        </w:rPr>
        <w:t>. Giá trị trung bình và Phương sai của tổ hợp tuyến tính của các biến ngẫu nhiên</w:t>
      </w:r>
      <w:bookmarkEnd w:id="2"/>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8"/>
          <w:szCs w:val="28"/>
          <w:lang w:val="vi-VN" w:eastAsia="ko-KR"/>
        </w:rPr>
        <w:tab/>
      </w:r>
      <w:r w:rsidRPr="00720121">
        <w:rPr>
          <w:rFonts w:ascii="Times New Roman" w:eastAsia="Malgun Gothic" w:hAnsi="Times New Roman" w:cs="Times New Roman"/>
          <w:sz w:val="26"/>
          <w:szCs w:val="26"/>
          <w:lang w:val="vi-VN" w:eastAsia="ko-KR"/>
        </w:rPr>
        <w:t>Sau đây, ta sẽ tìm hiểu thêm một số tính chất có nhiều tiện ích trong việc đơn giản hóa các tính toán giá trị trung bình và phương sai của biến ngẫu nhiên . Các tính chất này sẽ cho phép ta tìm kỳ vọng theo những tham số khác hoặc đã biết, hoặc được tính một cách dễ dàng.</w:t>
      </w:r>
      <w:r w:rsidRPr="00720121">
        <w:rPr>
          <w:rFonts w:ascii="Times New Roman" w:eastAsia="Malgun Gothic" w:hAnsi="Times New Roman" w:cs="Times New Roman"/>
          <w:sz w:val="26"/>
          <w:szCs w:val="26"/>
          <w:lang w:eastAsia="ko-KR"/>
        </w:rPr>
        <w:t xml:space="preserve"> </w:t>
      </w:r>
      <w:proofErr w:type="gramStart"/>
      <w:r w:rsidRPr="00720121">
        <w:rPr>
          <w:rFonts w:ascii="Times New Roman" w:eastAsia="Malgun Gothic" w:hAnsi="Times New Roman" w:cs="Times New Roman"/>
          <w:sz w:val="26"/>
          <w:szCs w:val="26"/>
          <w:lang w:eastAsia="ko-KR"/>
        </w:rPr>
        <w:t>Các kết quả sau đây đều đúng cho cả biến ngẫu nhiên liên tục và biến ngẫu nhiên rời rạc.</w:t>
      </w:r>
      <w:proofErr w:type="gramEnd"/>
      <w:r w:rsidRPr="00720121">
        <w:rPr>
          <w:rFonts w:ascii="Times New Roman" w:eastAsia="Malgun Gothic" w:hAnsi="Times New Roman" w:cs="Times New Roman"/>
          <w:sz w:val="26"/>
          <w:szCs w:val="26"/>
          <w:lang w:val="vi-VN" w:eastAsia="ko-KR"/>
        </w:rPr>
        <w:t xml:space="preserve"> Ta chỉ chứng minh trong trường hợp biến ngẫu nhiên liên tục. Ta khởi đầu bằng một định lí và hai hệ quả tương đối dễ thấy.</w:t>
      </w:r>
    </w:p>
    <w:p w:rsidR="00720121" w:rsidRPr="00720121" w:rsidRDefault="00720121" w:rsidP="0076723C">
      <w:pPr>
        <w:pStyle w:val="Heading2"/>
        <w:rPr>
          <w:rFonts w:ascii="Times New Roman" w:eastAsia="Malgun Gothic" w:hAnsi="Times New Roman" w:cs="Times New Roman"/>
          <w:i/>
          <w:lang w:eastAsia="ko-KR"/>
        </w:rPr>
      </w:pPr>
      <w:bookmarkStart w:id="3" w:name="_Toc28011576"/>
      <w:r w:rsidRPr="00720121">
        <w:rPr>
          <w:rFonts w:ascii="Times New Roman" w:eastAsia="Malgun Gothic" w:hAnsi="Times New Roman" w:cs="Times New Roman"/>
          <w:i/>
          <w:lang w:val="vi-VN" w:eastAsia="ko-KR"/>
        </w:rPr>
        <w:t xml:space="preserve">Định lí </w:t>
      </w:r>
      <w:r w:rsidRPr="00720121">
        <w:rPr>
          <w:rFonts w:ascii="Times New Roman" w:eastAsia="Malgun Gothic" w:hAnsi="Times New Roman" w:cs="Times New Roman"/>
          <w:i/>
          <w:lang w:eastAsia="ko-KR"/>
        </w:rPr>
        <w:t>1</w:t>
      </w:r>
      <w:bookmarkEnd w:id="3"/>
      <w:r w:rsidRPr="00720121">
        <w:rPr>
          <w:rFonts w:ascii="Times New Roman" w:eastAsia="Malgun Gothic" w:hAnsi="Times New Roman" w:cs="Times New Roman"/>
          <w:i/>
          <w:lang w:eastAsia="ko-KR"/>
        </w:rPr>
        <w:tab/>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Nếu </w:t>
      </w:r>
      <w:r w:rsidRPr="00720121">
        <w:rPr>
          <w:rFonts w:ascii="Times New Roman" w:eastAsia="Malgun Gothic" w:hAnsi="Times New Roman" w:cs="Times New Roman"/>
          <w:position w:val="-4"/>
          <w:sz w:val="26"/>
          <w:szCs w:val="26"/>
          <w:lang w:val="vi-VN" w:eastAsia="ko-KR"/>
        </w:rPr>
        <w:object w:dxaOrig="220" w:dyaOrig="220">
          <v:shape id="_x0000_i1027" type="#_x0000_t75" style="width:11.25pt;height:11.25pt" o:ole="">
            <v:imagedata r:id="rId13" o:title=""/>
          </v:shape>
          <o:OLEObject Type="Embed" ProgID="Equation.DSMT4" ShapeID="_x0000_i1027" DrawAspect="Content" ObjectID="_1638626205" r:id="rId14"/>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20" w:dyaOrig="279">
          <v:shape id="_x0000_i1028" type="#_x0000_t75" style="width:11.25pt;height:14.25pt" o:ole="">
            <v:imagedata r:id="rId15" o:title=""/>
          </v:shape>
          <o:OLEObject Type="Embed" ProgID="Equation.DSMT4" ShapeID="_x0000_i1028" DrawAspect="Content" ObjectID="_1638626206" r:id="rId16"/>
        </w:object>
      </w:r>
      <w:r w:rsidRPr="00720121">
        <w:rPr>
          <w:rFonts w:ascii="Times New Roman" w:eastAsia="Malgun Gothic" w:hAnsi="Times New Roman" w:cs="Times New Roman"/>
          <w:sz w:val="26"/>
          <w:szCs w:val="26"/>
          <w:lang w:val="vi-VN" w:eastAsia="ko-KR"/>
        </w:rPr>
        <w:t xml:space="preserve"> là hai hằng số, thì </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640" w:dyaOrig="340">
          <v:shape id="_x0000_i1029" type="#_x0000_t75" style="width:132pt;height:17.25pt" o:ole="">
            <v:imagedata r:id="rId17" o:title=""/>
          </v:shape>
          <o:OLEObject Type="Embed" ProgID="Equation.DSMT4" ShapeID="_x0000_i1029" DrawAspect="Content" ObjectID="_1638626207" r:id="rId18"/>
        </w:object>
      </w:r>
    </w:p>
    <w:p w:rsidR="00720121" w:rsidRPr="00720121" w:rsidRDefault="00720121" w:rsidP="00720121">
      <w:pPr>
        <w:tabs>
          <w:tab w:val="left" w:pos="414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CHỨNG MINH Theo cách xác định kỳ vọng toán của biến ngẫu nhiên,</w:t>
      </w:r>
    </w:p>
    <w:p w:rsidR="00720121" w:rsidRPr="00720121" w:rsidRDefault="00720121" w:rsidP="00720121">
      <w:pPr>
        <w:tabs>
          <w:tab w:val="left" w:pos="414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0"/>
          <w:sz w:val="26"/>
          <w:szCs w:val="26"/>
          <w:lang w:val="vi-VN" w:eastAsia="ko-KR"/>
        </w:rPr>
        <w:object w:dxaOrig="6300" w:dyaOrig="740">
          <v:shape id="_x0000_i1030" type="#_x0000_t75" style="width:315pt;height:36.75pt" o:ole="">
            <v:imagedata r:id="rId19" o:title=""/>
          </v:shape>
          <o:OLEObject Type="Embed" ProgID="Equation.DSMT4" ShapeID="_x0000_i1030" DrawAspect="Content" ObjectID="_1638626208" r:id="rId2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414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Tích phân đầu tiên bên phải là </w:t>
      </w:r>
      <w:r w:rsidRPr="00720121">
        <w:rPr>
          <w:rFonts w:ascii="Times New Roman" w:eastAsia="Malgun Gothic" w:hAnsi="Times New Roman" w:cs="Times New Roman"/>
          <w:position w:val="-10"/>
          <w:sz w:val="26"/>
          <w:szCs w:val="26"/>
          <w:lang w:val="vi-VN" w:eastAsia="ko-KR"/>
        </w:rPr>
        <w:object w:dxaOrig="660" w:dyaOrig="340">
          <v:shape id="_x0000_i1031" type="#_x0000_t75" style="width:33pt;height:17.25pt" o:ole="">
            <v:imagedata r:id="rId21" o:title=""/>
          </v:shape>
          <o:OLEObject Type="Embed" ProgID="Equation.DSMT4" ShapeID="_x0000_i1031" DrawAspect="Content" ObjectID="_1638626209" r:id="rId22"/>
        </w:object>
      </w:r>
      <w:r w:rsidRPr="00720121">
        <w:rPr>
          <w:rFonts w:ascii="Times New Roman" w:eastAsia="Malgun Gothic" w:hAnsi="Times New Roman" w:cs="Times New Roman"/>
          <w:sz w:val="26"/>
          <w:szCs w:val="26"/>
          <w:lang w:val="vi-VN" w:eastAsia="ko-KR"/>
        </w:rPr>
        <w:t xml:space="preserve"> còn tích phân còn lại bằng 1. Do đó, ta có</w:t>
      </w:r>
    </w:p>
    <w:p w:rsidR="00720121" w:rsidRPr="00720121" w:rsidRDefault="00720121" w:rsidP="00720121">
      <w:pPr>
        <w:tabs>
          <w:tab w:val="left" w:pos="414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580" w:dyaOrig="340">
          <v:shape id="_x0000_i1032" type="#_x0000_t75" style="width:129pt;height:17.25pt" o:ole="">
            <v:imagedata r:id="rId23" o:title=""/>
          </v:shape>
          <o:OLEObject Type="Embed" ProgID="Equation.DSMT4" ShapeID="_x0000_i1032" DrawAspect="Content" ObjectID="_1638626210" r:id="rId24"/>
        </w:object>
      </w:r>
      <w:r w:rsidRPr="00720121">
        <w:rPr>
          <w:rFonts w:ascii="Times New Roman" w:eastAsia="Malgun Gothic" w:hAnsi="Times New Roman" w:cs="Times New Roman"/>
          <w:sz w:val="26"/>
          <w:szCs w:val="26"/>
          <w:lang w:val="vi-VN" w:eastAsia="ko-KR"/>
        </w:rPr>
        <w:t>.</w: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4" w:name="_Toc28011577"/>
      <w:r w:rsidRPr="00720121">
        <w:rPr>
          <w:rFonts w:ascii="Times New Roman" w:eastAsia="Malgun Gothic" w:hAnsi="Times New Roman" w:cs="Times New Roman"/>
          <w:sz w:val="26"/>
          <w:szCs w:val="26"/>
          <w:lang w:val="vi-VN" w:eastAsia="ko-KR"/>
        </w:rPr>
        <w:t>Hệ quả 1.</w:t>
      </w:r>
      <w:bookmarkEnd w:id="4"/>
    </w:p>
    <w:p w:rsidR="00720121" w:rsidRPr="00720121" w:rsidRDefault="00720121" w:rsidP="0072012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6"/>
          <w:sz w:val="26"/>
          <w:szCs w:val="26"/>
          <w:lang w:val="vi-VN" w:eastAsia="ko-KR"/>
        </w:rPr>
        <w:object w:dxaOrig="620" w:dyaOrig="300">
          <v:shape id="_x0000_i1033" type="#_x0000_t75" style="width:30.75pt;height:15pt" o:ole="">
            <v:imagedata r:id="rId25" o:title=""/>
          </v:shape>
          <o:OLEObject Type="Embed" ProgID="Equation.DSMT4" ShapeID="_x0000_i1033" DrawAspect="Content" ObjectID="_1638626211" r:id="rId26"/>
        </w:object>
      </w:r>
      <w:r w:rsidRPr="00720121">
        <w:rPr>
          <w:rFonts w:ascii="Times New Roman" w:eastAsia="Malgun Gothic" w:hAnsi="Times New Roman" w:cs="Times New Roman"/>
          <w:sz w:val="26"/>
          <w:szCs w:val="26"/>
          <w:lang w:val="vi-VN" w:eastAsia="ko-KR"/>
        </w:rPr>
        <w:t xml:space="preserve">, ta được </w:t>
      </w:r>
      <w:r w:rsidRPr="00720121">
        <w:rPr>
          <w:rFonts w:ascii="Times New Roman" w:eastAsia="Malgun Gothic" w:hAnsi="Times New Roman" w:cs="Times New Roman"/>
          <w:position w:val="-10"/>
          <w:sz w:val="26"/>
          <w:szCs w:val="26"/>
          <w:lang w:val="vi-VN" w:eastAsia="ko-KR"/>
        </w:rPr>
        <w:object w:dxaOrig="1020" w:dyaOrig="340">
          <v:shape id="_x0000_i1034" type="#_x0000_t75" style="width:51pt;height:17.25pt" o:ole="">
            <v:imagedata r:id="rId27" o:title=""/>
          </v:shape>
          <o:OLEObject Type="Embed" ProgID="Equation.DSMT4" ShapeID="_x0000_i1034" DrawAspect="Content" ObjectID="_1638626212" r:id="rId28"/>
        </w:object>
      </w:r>
      <w:r w:rsidRPr="00720121">
        <w:rPr>
          <w:rFonts w:ascii="Times New Roman" w:eastAsia="Malgun Gothic" w:hAnsi="Times New Roman" w:cs="Times New Roman"/>
          <w:sz w:val="26"/>
          <w:szCs w:val="26"/>
          <w:lang w:val="vi-VN" w:eastAsia="ko-KR"/>
        </w:rPr>
        <w:t>.</w: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5" w:name="_Toc28011578"/>
      <w:r w:rsidRPr="00720121">
        <w:rPr>
          <w:rFonts w:ascii="Times New Roman" w:eastAsia="Malgun Gothic" w:hAnsi="Times New Roman" w:cs="Times New Roman"/>
          <w:sz w:val="26"/>
          <w:szCs w:val="26"/>
          <w:lang w:val="vi-VN" w:eastAsia="ko-KR"/>
        </w:rPr>
        <w:t>Hệ quả 2.</w:t>
      </w:r>
      <w:bookmarkEnd w:id="5"/>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Cho </w:t>
      </w:r>
      <w:r w:rsidRPr="00720121">
        <w:rPr>
          <w:rFonts w:ascii="Times New Roman" w:eastAsia="Malgun Gothic" w:hAnsi="Times New Roman" w:cs="Times New Roman"/>
          <w:position w:val="-6"/>
          <w:sz w:val="26"/>
          <w:szCs w:val="26"/>
          <w:lang w:val="vi-VN" w:eastAsia="ko-KR"/>
        </w:rPr>
        <w:object w:dxaOrig="620" w:dyaOrig="300">
          <v:shape id="_x0000_i1035" type="#_x0000_t75" style="width:30.75pt;height:15pt" o:ole="">
            <v:imagedata r:id="rId29" o:title=""/>
          </v:shape>
          <o:OLEObject Type="Embed" ProgID="Equation.DSMT4" ShapeID="_x0000_i1035" DrawAspect="Content" ObjectID="_1638626213" r:id="rId30"/>
        </w:object>
      </w:r>
      <w:r w:rsidRPr="00720121">
        <w:rPr>
          <w:rFonts w:ascii="Times New Roman" w:eastAsia="Malgun Gothic" w:hAnsi="Times New Roman" w:cs="Times New Roman"/>
          <w:sz w:val="26"/>
          <w:szCs w:val="26"/>
          <w:lang w:val="vi-VN" w:eastAsia="ko-KR"/>
        </w:rPr>
        <w:t xml:space="preserve">, ta được </w:t>
      </w:r>
      <w:r w:rsidRPr="00720121">
        <w:rPr>
          <w:rFonts w:ascii="Times New Roman" w:eastAsia="Malgun Gothic" w:hAnsi="Times New Roman" w:cs="Times New Roman"/>
          <w:position w:val="-10"/>
          <w:sz w:val="26"/>
          <w:szCs w:val="26"/>
          <w:lang w:val="vi-VN" w:eastAsia="ko-KR"/>
        </w:rPr>
        <w:object w:dxaOrig="1780" w:dyaOrig="340">
          <v:shape id="_x0000_i1036" type="#_x0000_t75" style="width:89.25pt;height:17.25pt" o:ole="">
            <v:imagedata r:id="rId31" o:title=""/>
          </v:shape>
          <o:OLEObject Type="Embed" ProgID="Equation.DSMT4" ShapeID="_x0000_i1036" DrawAspect="Content" ObjectID="_1638626214" r:id="rId32"/>
        </w:object>
      </w:r>
      <w:r w:rsidRPr="00720121">
        <w:rPr>
          <w:rFonts w:ascii="Times New Roman" w:eastAsia="Malgun Gothic" w:hAnsi="Times New Roman" w:cs="Times New Roman"/>
          <w:sz w:val="26"/>
          <w:szCs w:val="26"/>
          <w:lang w:val="vi-VN" w:eastAsia="ko-KR"/>
        </w:rPr>
        <w:t>.</w:t>
      </w:r>
    </w:p>
    <w:p w:rsidR="00720121" w:rsidRPr="00720121" w:rsidRDefault="00720121" w:rsidP="0076723C">
      <w:pPr>
        <w:pStyle w:val="Heading3"/>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r>
      <w:bookmarkStart w:id="6" w:name="_Toc28011579"/>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eastAsia="ko-KR"/>
        </w:rPr>
        <w:t>Giả sử số lượng xe ôtô X đến cửa hàng rửa xe vào khoảng thời gian từ 4 giờ chiều đến 5 giờ chiều của một ngày thứ 6 khô ráo, là một biến ngẫu nhiên có phân phối xác suất như sau:</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380"/>
        <w:gridCol w:w="1380"/>
        <w:gridCol w:w="1309"/>
        <w:gridCol w:w="1346"/>
        <w:gridCol w:w="1346"/>
        <w:gridCol w:w="1346"/>
      </w:tblGrid>
      <w:tr w:rsidR="00720121" w:rsidRPr="00720121" w:rsidTr="0076723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x</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4</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5</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6</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7</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8</w:t>
            </w:r>
          </w:p>
        </w:tc>
        <w:tc>
          <w:tcPr>
            <w:tcW w:w="1635"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9</w:t>
            </w:r>
          </w:p>
        </w:tc>
      </w:tr>
      <w:tr w:rsidR="00720121" w:rsidRPr="00720121" w:rsidTr="0076723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P(X=x)</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1/12</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1/12</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Pr>
                <w:rFonts w:ascii="Times New Roman" w:eastAsia="Malgun Gothic" w:hAnsi="Times New Roman" w:cs="Times New Roman"/>
                <w:b/>
                <w:sz w:val="26"/>
                <w:szCs w:val="26"/>
                <w:lang w:eastAsia="ko-KR"/>
              </w:rPr>
              <w:t>¼</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1/4</w:t>
            </w:r>
          </w:p>
        </w:tc>
        <w:tc>
          <w:tcPr>
            <w:tcW w:w="1634"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1/6</w:t>
            </w:r>
          </w:p>
        </w:tc>
        <w:tc>
          <w:tcPr>
            <w:tcW w:w="1635"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1/6</w:t>
            </w:r>
          </w:p>
        </w:tc>
      </w:tr>
    </w:tbl>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Đặt g(X</w:t>
      </w:r>
      <w:proofErr w:type="gramStart"/>
      <w:r w:rsidRPr="00720121">
        <w:rPr>
          <w:rFonts w:ascii="Times New Roman" w:eastAsia="Malgun Gothic" w:hAnsi="Times New Roman" w:cs="Times New Roman"/>
          <w:sz w:val="26"/>
          <w:szCs w:val="26"/>
          <w:lang w:eastAsia="ko-KR"/>
        </w:rPr>
        <w:t>)=</w:t>
      </w:r>
      <w:proofErr w:type="gramEnd"/>
      <w:r w:rsidRPr="00720121">
        <w:rPr>
          <w:rFonts w:ascii="Times New Roman" w:eastAsia="Malgun Gothic" w:hAnsi="Times New Roman" w:cs="Times New Roman"/>
          <w:sz w:val="26"/>
          <w:szCs w:val="26"/>
          <w:lang w:eastAsia="ko-KR"/>
        </w:rPr>
        <w:t xml:space="preserve">2X-1 là số tiền (tính theo USD) mà người chủ cửa hàng phải trả cho nhân công rửa xe. Người công nhân rửa </w:t>
      </w:r>
      <w:proofErr w:type="gramStart"/>
      <w:r w:rsidRPr="00720121">
        <w:rPr>
          <w:rFonts w:ascii="Times New Roman" w:eastAsia="Malgun Gothic" w:hAnsi="Times New Roman" w:cs="Times New Roman"/>
          <w:sz w:val="26"/>
          <w:szCs w:val="26"/>
          <w:lang w:eastAsia="ko-KR"/>
        </w:rPr>
        <w:t>xe</w:t>
      </w:r>
      <w:proofErr w:type="gramEnd"/>
      <w:r w:rsidRPr="00720121">
        <w:rPr>
          <w:rFonts w:ascii="Times New Roman" w:eastAsia="Malgun Gothic" w:hAnsi="Times New Roman" w:cs="Times New Roman"/>
          <w:sz w:val="26"/>
          <w:szCs w:val="26"/>
          <w:lang w:eastAsia="ko-KR"/>
        </w:rPr>
        <w:t xml:space="preserve"> hy vọng sẽ kiếm được bao nhiêu tiền trong khoảng thời gian nói trên?</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val="vi-VN" w:eastAsia="ko-KR"/>
        </w:rPr>
        <w:t>LỜI GIẢI</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lastRenderedPageBreak/>
        <w:tab/>
      </w:r>
      <w:r w:rsidRPr="00720121">
        <w:rPr>
          <w:rFonts w:ascii="Times New Roman" w:eastAsia="Malgun Gothic" w:hAnsi="Times New Roman" w:cs="Times New Roman"/>
          <w:sz w:val="26"/>
          <w:szCs w:val="26"/>
          <w:lang w:val="vi-VN" w:eastAsia="ko-KR"/>
        </w:rPr>
        <w:t xml:space="preserve">Áp dụng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cho biến ngẫu nhiên rời rạc </w:t>
      </w:r>
      <w:r w:rsidRPr="00720121">
        <w:rPr>
          <w:rFonts w:ascii="Times New Roman" w:eastAsia="Malgun Gothic" w:hAnsi="Times New Roman" w:cs="Times New Roman"/>
          <w:position w:val="-10"/>
          <w:sz w:val="26"/>
          <w:szCs w:val="26"/>
          <w:lang w:val="vi-VN" w:eastAsia="ko-KR"/>
        </w:rPr>
        <w:object w:dxaOrig="1579" w:dyaOrig="340">
          <v:shape id="_x0000_i1037" type="#_x0000_t75" style="width:78.75pt;height:17.25pt" o:ole="">
            <v:imagedata r:id="rId33" o:title=""/>
          </v:shape>
          <o:OLEObject Type="Embed" ProgID="Equation.DSMT4" ShapeID="_x0000_i1037" DrawAspect="Content" ObjectID="_1638626215" r:id="rId3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Theo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ta có thể viết</w:t>
      </w:r>
      <w:r w:rsidRPr="00720121">
        <w:rPr>
          <w:rFonts w:ascii="Times New Roman" w:eastAsia="Malgun Gothic" w:hAnsi="Times New Roman" w:cs="Times New Roman"/>
          <w:sz w:val="26"/>
          <w:szCs w:val="26"/>
          <w:lang w:val="vi-VN" w:eastAsia="ko-KR"/>
        </w:rPr>
        <w:tab/>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560" w:dyaOrig="340">
          <v:shape id="_x0000_i1038" type="#_x0000_t75" style="width:128.25pt;height:17.25pt" o:ole="">
            <v:imagedata r:id="rId35" o:title=""/>
          </v:shape>
          <o:OLEObject Type="Embed" ProgID="Equation.DSMT4" ShapeID="_x0000_i1038" DrawAspect="Content" ObjectID="_1638626216" r:id="rId36"/>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Do </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68"/>
          <w:sz w:val="26"/>
          <w:szCs w:val="26"/>
          <w:lang w:val="vi-VN" w:eastAsia="ko-KR"/>
        </w:rPr>
        <w:object w:dxaOrig="7520" w:dyaOrig="1500">
          <v:shape id="_x0000_i1039" type="#_x0000_t75" style="width:375.75pt;height:75pt" o:ole="">
            <v:imagedata r:id="rId37" o:title=""/>
          </v:shape>
          <o:OLEObject Type="Embed" ProgID="Equation.DSMT4" ShapeID="_x0000_i1039" DrawAspect="Content" ObjectID="_1638626217" r:id="rId3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Nên</w:t>
      </w:r>
      <w:r w:rsidRPr="00720121">
        <w:rPr>
          <w:rFonts w:ascii="Times New Roman" w:eastAsia="Malgun Gothic" w:hAnsi="Times New Roman" w:cs="Times New Roman"/>
          <w:sz w:val="26"/>
          <w:szCs w:val="26"/>
          <w:lang w:eastAsia="ko-KR"/>
        </w:rPr>
        <w:t xml:space="preserve"> </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3019" w:dyaOrig="780">
          <v:shape id="_x0000_i1040" type="#_x0000_t75" style="width:150.75pt;height:39pt" o:ole="">
            <v:imagedata r:id="rId39" o:title=""/>
          </v:shape>
          <o:OLEObject Type="Embed" ProgID="Equation.DSMT4" ShapeID="_x0000_i1040" DrawAspect="Content" ObjectID="_1638626218" r:id="rId40"/>
        </w:object>
      </w:r>
      <w:r w:rsidRPr="00720121">
        <w:rPr>
          <w:rFonts w:ascii="Times New Roman" w:eastAsia="Malgun Gothic" w:hAnsi="Times New Roman" w:cs="Times New Roman"/>
          <w:sz w:val="26"/>
          <w:szCs w:val="26"/>
          <w:lang w:val="vi-VN" w:eastAsia="ko-KR"/>
        </w:rPr>
        <w:t xml:space="preserve"> USD.</w: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7" w:name="_Toc28011580"/>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2.</w:t>
      </w:r>
      <w:bookmarkEnd w:id="7"/>
    </w:p>
    <w:p w:rsidR="00720121" w:rsidRPr="00720121" w:rsidRDefault="0076723C"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b/>
          <w:sz w:val="26"/>
          <w:szCs w:val="26"/>
          <w:lang w:eastAsia="ko-KR"/>
        </w:rPr>
        <w:tab/>
      </w:r>
      <w:r w:rsidR="00720121" w:rsidRPr="00720121">
        <w:rPr>
          <w:rFonts w:ascii="Times New Roman" w:eastAsia="Malgun Gothic" w:hAnsi="Times New Roman" w:cs="Times New Roman"/>
          <w:sz w:val="26"/>
          <w:szCs w:val="26"/>
          <w:lang w:eastAsia="ko-KR"/>
        </w:rPr>
        <w:t xml:space="preserve"> Cho X là biến ngẫu nhiên liên tục có hàm mật độ là:</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Calibri" w:eastAsia="Malgun Gothic" w:hAnsi="Calibri" w:cs="Times New Roman"/>
          <w:sz w:val="26"/>
          <w:szCs w:val="26"/>
          <w:lang w:eastAsia="ko-KR"/>
        </w:rPr>
        <w:tab/>
        <w:t xml:space="preserve">                  </w:t>
      </w:r>
      <w:r w:rsidRPr="00720121">
        <w:rPr>
          <w:rFonts w:ascii="Times New Roman" w:eastAsia="Malgun Gothic" w:hAnsi="Times New Roman" w:cs="Times New Roman"/>
          <w:position w:val="-46"/>
          <w:sz w:val="26"/>
          <w:szCs w:val="26"/>
          <w:lang w:eastAsia="ko-KR"/>
        </w:rPr>
        <w:object w:dxaOrig="2700" w:dyaOrig="1040">
          <v:shape id="_x0000_i1041" type="#_x0000_t75" style="width:135pt;height:51.75pt" o:ole="">
            <v:imagedata r:id="rId41" o:title=""/>
          </v:shape>
          <o:OLEObject Type="Embed" ProgID="Equation.DSMT4" ShapeID="_x0000_i1041" DrawAspect="Content" ObjectID="_1638626219" r:id="rId42"/>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ab/>
        <w:t xml:space="preserve">Tìm kỳ vọng </w:t>
      </w:r>
      <w:proofErr w:type="gramStart"/>
      <w:r w:rsidRPr="00720121">
        <w:rPr>
          <w:rFonts w:ascii="Times New Roman" w:eastAsia="Malgun Gothic" w:hAnsi="Times New Roman" w:cs="Times New Roman"/>
          <w:sz w:val="26"/>
          <w:szCs w:val="26"/>
          <w:lang w:eastAsia="ko-KR"/>
        </w:rPr>
        <w:t xml:space="preserve">của </w:t>
      </w:r>
      <w:proofErr w:type="gramEnd"/>
      <w:r w:rsidRPr="00720121">
        <w:rPr>
          <w:rFonts w:ascii="Times New Roman" w:eastAsia="Malgun Gothic" w:hAnsi="Times New Roman" w:cs="Times New Roman"/>
          <w:position w:val="-10"/>
          <w:sz w:val="26"/>
          <w:szCs w:val="26"/>
          <w:lang w:val="vi-VN" w:eastAsia="ko-KR"/>
        </w:rPr>
        <w:object w:dxaOrig="1620" w:dyaOrig="340">
          <v:shape id="_x0000_i1042" type="#_x0000_t75" style="width:81pt;height:17.25pt" o:ole="">
            <v:imagedata r:id="rId43" o:title=""/>
          </v:shape>
          <o:OLEObject Type="Embed" ProgID="Equation.DSMT4" ShapeID="_x0000_i1042" DrawAspect="Content" ObjectID="_1638626220" r:id="rId44"/>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b/>
          <w:sz w:val="26"/>
          <w:szCs w:val="26"/>
          <w:lang w:eastAsia="ko-KR"/>
        </w:rPr>
        <w:tab/>
      </w:r>
      <w:r w:rsidRPr="00720121">
        <w:rPr>
          <w:rFonts w:ascii="Times New Roman" w:eastAsia="Malgun Gothic" w:hAnsi="Times New Roman" w:cs="Times New Roman"/>
          <w:b/>
          <w:sz w:val="26"/>
          <w:szCs w:val="26"/>
          <w:lang w:val="vi-VN" w:eastAsia="ko-KR"/>
        </w:rPr>
        <w:t xml:space="preserve"> </w:t>
      </w:r>
      <w:r w:rsidRPr="00720121">
        <w:rPr>
          <w:rFonts w:ascii="Times New Roman" w:eastAsia="Malgun Gothic" w:hAnsi="Times New Roman" w:cs="Times New Roman"/>
          <w:sz w:val="26"/>
          <w:szCs w:val="26"/>
          <w:lang w:val="vi-VN" w:eastAsia="ko-KR"/>
        </w:rPr>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val="vi-VN" w:eastAsia="ko-KR"/>
        </w:rPr>
        <w:t xml:space="preserve">Áp dụng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cho biến ngẫu nhiên liên tục </w:t>
      </w:r>
      <w:r w:rsidRPr="00720121">
        <w:rPr>
          <w:rFonts w:ascii="Times New Roman" w:eastAsia="Malgun Gothic" w:hAnsi="Times New Roman" w:cs="Times New Roman"/>
          <w:position w:val="-10"/>
          <w:sz w:val="26"/>
          <w:szCs w:val="26"/>
          <w:lang w:val="vi-VN" w:eastAsia="ko-KR"/>
        </w:rPr>
        <w:object w:dxaOrig="1620" w:dyaOrig="340">
          <v:shape id="_x0000_i1043" type="#_x0000_t75" style="width:81pt;height:17.25pt" o:ole="">
            <v:imagedata r:id="rId43" o:title=""/>
          </v:shape>
          <o:OLEObject Type="Embed" ProgID="Equation.DSMT4" ShapeID="_x0000_i1043" DrawAspect="Content" ObjectID="_1638626221" r:id="rId45"/>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Trong Ví dụ </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 xml:space="preserve">, ta sử dụng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để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580" w:dyaOrig="340">
          <v:shape id="_x0000_i1044" type="#_x0000_t75" style="width:129pt;height:17.25pt" o:ole="">
            <v:imagedata r:id="rId46" o:title=""/>
          </v:shape>
          <o:OLEObject Type="Embed" ProgID="Equation.DSMT4" ShapeID="_x0000_i1044" DrawAspect="Content" ObjectID="_1638626222" r:id="rId47"/>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Do</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4"/>
          <w:sz w:val="26"/>
          <w:szCs w:val="26"/>
          <w:lang w:val="vi-VN" w:eastAsia="ko-KR"/>
        </w:rPr>
        <w:object w:dxaOrig="3660" w:dyaOrig="820">
          <v:shape id="_x0000_i1045" type="#_x0000_t75" style="width:183pt;height:41.25pt" o:ole="">
            <v:imagedata r:id="rId48" o:title=""/>
          </v:shape>
          <o:OLEObject Type="Embed" ProgID="Equation.DSMT4" ShapeID="_x0000_i1045" DrawAspect="Content" ObjectID="_1638626223" r:id="rId49"/>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Nên,</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3120" w:dyaOrig="780">
          <v:shape id="_x0000_i1046" type="#_x0000_t75" style="width:156pt;height:39pt" o:ole="">
            <v:imagedata r:id="rId50" o:title=""/>
          </v:shape>
          <o:OLEObject Type="Embed" ProgID="Equation.DSMT4" ShapeID="_x0000_i1046" DrawAspect="Content" ObjectID="_1638626224" r:id="rId51"/>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lastRenderedPageBreak/>
        <w:tab/>
      </w:r>
    </w:p>
    <w:p w:rsidR="00720121" w:rsidRPr="00720121" w:rsidRDefault="00720121" w:rsidP="0076723C">
      <w:pPr>
        <w:pStyle w:val="Heading2"/>
        <w:rPr>
          <w:rFonts w:ascii="Times New Roman" w:eastAsia="Malgun Gothic" w:hAnsi="Times New Roman" w:cs="Times New Roman"/>
          <w:lang w:val="vi-VN" w:eastAsia="ko-KR"/>
        </w:rPr>
      </w:pPr>
      <w:bookmarkStart w:id="8" w:name="_Toc28011581"/>
      <w:r w:rsidRPr="00720121">
        <w:rPr>
          <w:rFonts w:ascii="Times New Roman" w:eastAsia="Malgun Gothic" w:hAnsi="Times New Roman" w:cs="Times New Roman"/>
          <w:lang w:val="vi-VN" w:eastAsia="ko-KR"/>
        </w:rPr>
        <w:t xml:space="preserve">Định lí </w:t>
      </w:r>
      <w:r w:rsidRPr="00720121">
        <w:rPr>
          <w:rFonts w:ascii="Times New Roman" w:eastAsia="Malgun Gothic" w:hAnsi="Times New Roman" w:cs="Times New Roman"/>
          <w:lang w:eastAsia="ko-KR"/>
        </w:rPr>
        <w:t>2.</w:t>
      </w:r>
      <w:bookmarkEnd w:id="8"/>
      <w:r w:rsidRPr="00720121">
        <w:rPr>
          <w:rFonts w:ascii="Times New Roman" w:eastAsia="Malgun Gothic" w:hAnsi="Times New Roman" w:cs="Times New Roman"/>
          <w:lang w:val="vi-VN" w:eastAsia="ko-KR"/>
        </w:rPr>
        <w:t xml:space="preserve"> </w:t>
      </w:r>
    </w:p>
    <w:p w:rsidR="00720121" w:rsidRPr="00720121" w:rsidRDefault="00720121" w:rsidP="00720121">
      <w:pPr>
        <w:pBdr>
          <w:top w:val="single" w:sz="4" w:space="1" w:color="auto"/>
          <w:left w:val="single" w:sz="4" w:space="4" w:color="auto"/>
          <w:bottom w:val="single" w:sz="4" w:space="1" w:color="auto"/>
          <w:right w:val="single" w:sz="4" w:space="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Kỳ vọng của một tổng hoặc một hiệu của hai hay nhiều hàm của một biến ngẫu nhiên </w:t>
      </w:r>
      <w:r w:rsidRPr="00720121">
        <w:rPr>
          <w:rFonts w:ascii="Times New Roman" w:eastAsia="Malgun Gothic" w:hAnsi="Times New Roman" w:cs="Times New Roman"/>
          <w:position w:val="-4"/>
          <w:sz w:val="26"/>
          <w:szCs w:val="26"/>
          <w:lang w:val="vi-VN" w:eastAsia="ko-KR"/>
        </w:rPr>
        <w:object w:dxaOrig="279" w:dyaOrig="260">
          <v:shape id="_x0000_i1047" type="#_x0000_t75" style="width:14.25pt;height:12.75pt" o:ole="">
            <v:imagedata r:id="rId52" o:title=""/>
          </v:shape>
          <o:OLEObject Type="Embed" ProgID="Equation.DSMT4" ShapeID="_x0000_i1047" DrawAspect="Content" ObjectID="_1638626225" r:id="rId53"/>
        </w:object>
      </w:r>
      <w:r w:rsidRPr="00720121">
        <w:rPr>
          <w:rFonts w:ascii="Times New Roman" w:eastAsia="Malgun Gothic" w:hAnsi="Times New Roman" w:cs="Times New Roman"/>
          <w:sz w:val="26"/>
          <w:szCs w:val="26"/>
          <w:lang w:val="vi-VN" w:eastAsia="ko-KR"/>
        </w:rPr>
        <w:t xml:space="preserve"> bằng tổng hoặc hiệu của các kỳ vọng. Tức là,</w:t>
      </w:r>
    </w:p>
    <w:p w:rsidR="00720121" w:rsidRPr="00720121" w:rsidRDefault="00720121" w:rsidP="00720121">
      <w:pPr>
        <w:pBdr>
          <w:top w:val="single" w:sz="4" w:space="1" w:color="auto"/>
          <w:left w:val="single" w:sz="4" w:space="4" w:color="auto"/>
          <w:bottom w:val="single" w:sz="4" w:space="1" w:color="auto"/>
          <w:right w:val="single" w:sz="4" w:space="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4099" w:dyaOrig="360">
          <v:shape id="_x0000_i1048" type="#_x0000_t75" style="width:204.75pt;height:18pt" o:ole="">
            <v:imagedata r:id="rId54" o:title=""/>
          </v:shape>
          <o:OLEObject Type="Embed" ProgID="Equation.DSMT4" ShapeID="_x0000_i1048" DrawAspect="Content" ObjectID="_1638626226" r:id="rId55"/>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val="vi-VN" w:eastAsia="ko-KR"/>
        </w:rPr>
        <w:tab/>
        <w:t>CHỨNG MINH Theo định nghĩa,</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72"/>
          <w:sz w:val="26"/>
          <w:szCs w:val="26"/>
          <w:lang w:val="vi-VN" w:eastAsia="ko-KR"/>
        </w:rPr>
        <w:object w:dxaOrig="5520" w:dyaOrig="1939">
          <v:shape id="_x0000_i1049" type="#_x0000_t75" style="width:276pt;height:96.75pt" o:ole="">
            <v:imagedata r:id="rId56" o:title=""/>
          </v:shape>
          <o:OLEObject Type="Embed" ProgID="Equation.DSMT4" ShapeID="_x0000_i1049" DrawAspect="Content" ObjectID="_1638626227" r:id="rId57"/>
        </w:objec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9" w:name="_Toc28011582"/>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3.</w:t>
      </w:r>
      <w:bookmarkEnd w:id="9"/>
    </w:p>
    <w:p w:rsidR="00720121" w:rsidRPr="00720121" w:rsidRDefault="0076723C"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b/>
          <w:sz w:val="26"/>
          <w:szCs w:val="26"/>
          <w:lang w:eastAsia="ko-KR"/>
        </w:rPr>
        <w:tab/>
      </w:r>
      <w:r w:rsidR="00720121" w:rsidRPr="00720121">
        <w:rPr>
          <w:rFonts w:ascii="Times New Roman" w:eastAsia="Malgun Gothic" w:hAnsi="Times New Roman" w:cs="Times New Roman"/>
          <w:b/>
          <w:sz w:val="26"/>
          <w:szCs w:val="26"/>
          <w:lang w:val="vi-VN" w:eastAsia="ko-KR"/>
        </w:rPr>
        <w:t xml:space="preserve"> </w:t>
      </w:r>
      <w:r w:rsidR="00720121" w:rsidRPr="00720121">
        <w:rPr>
          <w:rFonts w:ascii="Times New Roman" w:eastAsia="Malgun Gothic" w:hAnsi="Times New Roman" w:cs="Times New Roman"/>
          <w:sz w:val="26"/>
          <w:szCs w:val="26"/>
          <w:lang w:val="vi-VN" w:eastAsia="ko-KR"/>
        </w:rPr>
        <w:t xml:space="preserve">Cho </w:t>
      </w:r>
      <w:r w:rsidR="00720121" w:rsidRPr="00720121">
        <w:rPr>
          <w:rFonts w:ascii="Times New Roman" w:eastAsia="Malgun Gothic" w:hAnsi="Times New Roman" w:cs="Times New Roman"/>
          <w:position w:val="-4"/>
          <w:sz w:val="26"/>
          <w:szCs w:val="26"/>
          <w:lang w:val="vi-VN" w:eastAsia="ko-KR"/>
        </w:rPr>
        <w:object w:dxaOrig="279" w:dyaOrig="260">
          <v:shape id="_x0000_i1050" type="#_x0000_t75" style="width:14.25pt;height:12.75pt" o:ole="">
            <v:imagedata r:id="rId58" o:title=""/>
          </v:shape>
          <o:OLEObject Type="Embed" ProgID="Equation.DSMT4" ShapeID="_x0000_i1050" DrawAspect="Content" ObjectID="_1638626228" r:id="rId59"/>
        </w:object>
      </w:r>
      <w:r w:rsidR="00720121" w:rsidRPr="00720121">
        <w:rPr>
          <w:rFonts w:ascii="Times New Roman" w:eastAsia="Malgun Gothic" w:hAnsi="Times New Roman" w:cs="Times New Roman"/>
          <w:sz w:val="26"/>
          <w:szCs w:val="26"/>
          <w:lang w:val="vi-VN" w:eastAsia="ko-KR"/>
        </w:rPr>
        <w:t xml:space="preserve"> là biến ngẫu nhiên với phân phối xác suất như sau</w:t>
      </w:r>
    </w:p>
    <w:tbl>
      <w:tblPr>
        <w:tblW w:w="0" w:type="auto"/>
        <w:jc w:val="center"/>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19"/>
        <w:gridCol w:w="1320"/>
        <w:gridCol w:w="1316"/>
        <w:gridCol w:w="1320"/>
      </w:tblGrid>
      <w:tr w:rsidR="00720121" w:rsidRPr="00720121" w:rsidTr="0076723C">
        <w:trPr>
          <w:trHeight w:val="525"/>
          <w:jc w:val="center"/>
        </w:trPr>
        <w:tc>
          <w:tcPr>
            <w:tcW w:w="1890" w:type="dxa"/>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4"/>
                <w:sz w:val="26"/>
                <w:szCs w:val="26"/>
                <w:lang w:val="vi-VN" w:eastAsia="ko-KR"/>
              </w:rPr>
              <w:object w:dxaOrig="220" w:dyaOrig="220">
                <v:shape id="_x0000_i1051" type="#_x0000_t75" style="width:11.25pt;height:11.25pt" o:ole="">
                  <v:imagedata r:id="rId60" o:title=""/>
                </v:shape>
                <o:OLEObject Type="Embed" ProgID="Equation.DSMT4" ShapeID="_x0000_i1051" DrawAspect="Content" ObjectID="_1638626229" r:id="rId61"/>
              </w:object>
            </w:r>
          </w:p>
        </w:tc>
        <w:tc>
          <w:tcPr>
            <w:tcW w:w="1350" w:type="dxa"/>
            <w:tcBorders>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0</w:t>
            </w:r>
          </w:p>
        </w:tc>
        <w:tc>
          <w:tcPr>
            <w:tcW w:w="1350" w:type="dxa"/>
            <w:tcBorders>
              <w:left w:val="nil"/>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1</w:t>
            </w:r>
          </w:p>
        </w:tc>
        <w:tc>
          <w:tcPr>
            <w:tcW w:w="1350" w:type="dxa"/>
            <w:tcBorders>
              <w:left w:val="nil"/>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2</w:t>
            </w:r>
          </w:p>
        </w:tc>
        <w:tc>
          <w:tcPr>
            <w:tcW w:w="1350" w:type="dxa"/>
            <w:tcBorders>
              <w:lef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3</w:t>
            </w:r>
          </w:p>
        </w:tc>
      </w:tr>
      <w:tr w:rsidR="00720121" w:rsidRPr="00720121" w:rsidTr="0076723C">
        <w:trPr>
          <w:trHeight w:val="525"/>
          <w:jc w:val="center"/>
        </w:trPr>
        <w:tc>
          <w:tcPr>
            <w:tcW w:w="1890" w:type="dxa"/>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580" w:dyaOrig="340">
                <v:shape id="_x0000_i1052" type="#_x0000_t75" style="width:29.25pt;height:17.25pt" o:ole="">
                  <v:imagedata r:id="rId62" o:title=""/>
                </v:shape>
                <o:OLEObject Type="Embed" ProgID="Equation.DSMT4" ShapeID="_x0000_i1052" DrawAspect="Content" ObjectID="_1638626230" r:id="rId63"/>
              </w:object>
            </w:r>
          </w:p>
        </w:tc>
        <w:tc>
          <w:tcPr>
            <w:tcW w:w="1350" w:type="dxa"/>
            <w:tcBorders>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240" w:dyaOrig="720">
                <v:shape id="_x0000_i1053" type="#_x0000_t75" style="width:12pt;height:36pt" o:ole="">
                  <v:imagedata r:id="rId64" o:title=""/>
                </v:shape>
                <o:OLEObject Type="Embed" ProgID="Equation.DSMT4" ShapeID="_x0000_i1053" DrawAspect="Content" ObjectID="_1638626231" r:id="rId65"/>
              </w:object>
            </w:r>
          </w:p>
        </w:tc>
        <w:tc>
          <w:tcPr>
            <w:tcW w:w="1350" w:type="dxa"/>
            <w:tcBorders>
              <w:left w:val="nil"/>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6"/>
                <w:sz w:val="26"/>
                <w:szCs w:val="26"/>
                <w:lang w:val="vi-VN" w:eastAsia="ko-KR"/>
              </w:rPr>
              <w:object w:dxaOrig="260" w:dyaOrig="700">
                <v:shape id="_x0000_i1054" type="#_x0000_t75" style="width:12.75pt;height:35.25pt" o:ole="">
                  <v:imagedata r:id="rId66" o:title=""/>
                </v:shape>
                <o:OLEObject Type="Embed" ProgID="Equation.DSMT4" ShapeID="_x0000_i1054" DrawAspect="Content" ObjectID="_1638626232" r:id="rId67"/>
              </w:object>
            </w:r>
          </w:p>
        </w:tc>
        <w:tc>
          <w:tcPr>
            <w:tcW w:w="1350" w:type="dxa"/>
            <w:tcBorders>
              <w:left w:val="nil"/>
              <w:righ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0</w:t>
            </w:r>
          </w:p>
        </w:tc>
        <w:tc>
          <w:tcPr>
            <w:tcW w:w="1350" w:type="dxa"/>
            <w:tcBorders>
              <w:left w:val="nil"/>
            </w:tcBorders>
            <w:shd w:val="clear" w:color="auto" w:fill="auto"/>
            <w:vAlign w:val="center"/>
          </w:tcPr>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260" w:dyaOrig="720">
                <v:shape id="_x0000_i1055" type="#_x0000_t75" style="width:12.75pt;height:36pt" o:ole="">
                  <v:imagedata r:id="rId68" o:title=""/>
                </v:shape>
                <o:OLEObject Type="Embed" ProgID="Equation.DSMT4" ShapeID="_x0000_i1055" DrawAspect="Content" ObjectID="_1638626233" r:id="rId69"/>
              </w:object>
            </w:r>
          </w:p>
        </w:tc>
      </w:tr>
    </w:tbl>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val="vi-VN" w:eastAsia="ko-KR"/>
        </w:rPr>
        <w:tab/>
        <w:t xml:space="preserve">Tìm kỳ vọng của </w:t>
      </w:r>
      <w:r w:rsidRPr="00720121">
        <w:rPr>
          <w:rFonts w:ascii="Times New Roman" w:eastAsia="Malgun Gothic" w:hAnsi="Times New Roman" w:cs="Times New Roman"/>
          <w:position w:val="-10"/>
          <w:sz w:val="26"/>
          <w:szCs w:val="26"/>
          <w:lang w:val="vi-VN" w:eastAsia="ko-KR"/>
        </w:rPr>
        <w:object w:dxaOrig="1340" w:dyaOrig="380">
          <v:shape id="_x0000_i1056" type="#_x0000_t75" style="width:66.75pt;height:18.75pt" o:ole="">
            <v:imagedata r:id="rId70" o:title=""/>
          </v:shape>
          <o:OLEObject Type="Embed" ProgID="Equation.DSMT4" ShapeID="_x0000_i1056" DrawAspect="Content" ObjectID="_1638626234" r:id="rId71"/>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Áp dụng Định lí </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 xml:space="preserve"> cho hàm </w:t>
      </w:r>
      <w:r w:rsidRPr="00720121">
        <w:rPr>
          <w:rFonts w:ascii="Times New Roman" w:eastAsia="Malgun Gothic" w:hAnsi="Times New Roman" w:cs="Times New Roman"/>
          <w:position w:val="-10"/>
          <w:sz w:val="26"/>
          <w:szCs w:val="26"/>
          <w:lang w:val="vi-VN" w:eastAsia="ko-KR"/>
        </w:rPr>
        <w:object w:dxaOrig="1340" w:dyaOrig="380">
          <v:shape id="_x0000_i1057" type="#_x0000_t75" style="width:66.75pt;height:18.75pt" o:ole="">
            <v:imagedata r:id="rId70" o:title=""/>
          </v:shape>
          <o:OLEObject Type="Embed" ProgID="Equation.DSMT4" ShapeID="_x0000_i1057" DrawAspect="Content" ObjectID="_1638626235" r:id="rId72"/>
        </w:objec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5940" w:dyaOrig="380">
          <v:shape id="_x0000_i1058" type="#_x0000_t75" style="width:297pt;height:18.75pt" o:ole="">
            <v:imagedata r:id="rId73" o:title=""/>
          </v:shape>
          <o:OLEObject Type="Embed" ProgID="Equation.DSMT4" ShapeID="_x0000_i1058" DrawAspect="Content" ObjectID="_1638626236" r:id="rId7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Từ Hệ quả 1 của Định lý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10"/>
          <w:sz w:val="26"/>
          <w:szCs w:val="26"/>
          <w:lang w:val="vi-VN" w:eastAsia="ko-KR"/>
        </w:rPr>
        <w:object w:dxaOrig="900" w:dyaOrig="340">
          <v:shape id="_x0000_i1059" type="#_x0000_t75" style="width:45pt;height:17.25pt" o:ole="">
            <v:imagedata r:id="rId75" o:title=""/>
          </v:shape>
          <o:OLEObject Type="Embed" ProgID="Equation.DSMT4" ShapeID="_x0000_i1059" DrawAspect="Content" ObjectID="_1638626237" r:id="rId76"/>
        </w:object>
      </w:r>
      <w:r w:rsidRPr="00720121">
        <w:rPr>
          <w:rFonts w:ascii="Times New Roman" w:eastAsia="Malgun Gothic" w:hAnsi="Times New Roman" w:cs="Times New Roman"/>
          <w:sz w:val="26"/>
          <w:szCs w:val="26"/>
          <w:lang w:val="vi-VN" w:eastAsia="ko-KR"/>
        </w:rPr>
        <w:t>, tính toán trực tiếp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5060" w:dyaOrig="780">
          <v:shape id="_x0000_i1060" type="#_x0000_t75" style="width:252.75pt;height:39pt" o:ole="">
            <v:imagedata r:id="rId77" o:title=""/>
          </v:shape>
          <o:OLEObject Type="Embed" ProgID="Equation.DSMT4" ShapeID="_x0000_i1060" DrawAspect="Content" ObjectID="_1638626238" r:id="rId7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và</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5300" w:dyaOrig="780">
          <v:shape id="_x0000_i1061" type="#_x0000_t75" style="width:264.75pt;height:39pt" o:ole="">
            <v:imagedata r:id="rId79" o:title=""/>
          </v:shape>
          <o:OLEObject Type="Embed" ProgID="Equation.DSMT4" ShapeID="_x0000_i1061" DrawAspect="Content" ObjectID="_1638626239" r:id="rId8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Do đó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3340" w:dyaOrig="380">
          <v:shape id="_x0000_i1062" type="#_x0000_t75" style="width:167.25pt;height:18.75pt" o:ole="">
            <v:imagedata r:id="rId81" o:title=""/>
          </v:shape>
          <o:OLEObject Type="Embed" ProgID="Equation.DSMT4" ShapeID="_x0000_i1062" DrawAspect="Content" ObjectID="_1638626240" r:id="rId82"/>
        </w:object>
      </w:r>
    </w:p>
    <w:p w:rsidR="0076723C" w:rsidRDefault="00720121" w:rsidP="0076723C">
      <w:pPr>
        <w:pStyle w:val="Heading3"/>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r>
      <w:bookmarkStart w:id="10" w:name="_Toc28011583"/>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4.</w:t>
      </w:r>
      <w:bookmarkEnd w:id="10"/>
    </w:p>
    <w:p w:rsidR="00720121" w:rsidRPr="00720121"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 xml:space="preserve"> </w:t>
      </w:r>
      <w:bookmarkStart w:id="11" w:name="_Toc28011584"/>
      <w:r w:rsidRPr="00720121">
        <w:rPr>
          <w:rFonts w:ascii="Times New Roman" w:eastAsia="Malgun Gothic" w:hAnsi="Times New Roman" w:cs="Times New Roman"/>
          <w:sz w:val="26"/>
          <w:szCs w:val="26"/>
          <w:lang w:val="vi-VN" w:eastAsia="ko-KR"/>
        </w:rPr>
        <w:t xml:space="preserve">Nhu cầu hàng tuần về một loại đồ uống nào đó, tính theo đơn vị 1000 lít, tại một loạt </w:t>
      </w:r>
      <w:r w:rsidRPr="00720121">
        <w:rPr>
          <w:rFonts w:ascii="Times New Roman" w:eastAsia="Malgun Gothic" w:hAnsi="Times New Roman" w:cs="Times New Roman"/>
          <w:sz w:val="26"/>
          <w:szCs w:val="26"/>
          <w:lang w:eastAsia="ko-KR"/>
        </w:rPr>
        <w:t>cửa</w:t>
      </w:r>
      <w:r w:rsidRPr="00720121">
        <w:rPr>
          <w:rFonts w:ascii="Times New Roman" w:eastAsia="Malgun Gothic" w:hAnsi="Times New Roman" w:cs="Times New Roman"/>
          <w:sz w:val="26"/>
          <w:szCs w:val="26"/>
          <w:lang w:val="vi-VN" w:eastAsia="ko-KR"/>
        </w:rPr>
        <w:t xml:space="preserve"> hàng là một biến ngẫu nhiên liên tục </w:t>
      </w:r>
      <w:r w:rsidRPr="00720121">
        <w:rPr>
          <w:rFonts w:ascii="Times New Roman" w:eastAsia="Malgun Gothic" w:hAnsi="Times New Roman" w:cs="Times New Roman"/>
          <w:position w:val="-10"/>
          <w:sz w:val="26"/>
          <w:szCs w:val="26"/>
          <w:lang w:val="vi-VN" w:eastAsia="ko-KR"/>
        </w:rPr>
        <w:object w:dxaOrig="2060" w:dyaOrig="380">
          <v:shape id="_x0000_i1063" type="#_x0000_t75" style="width:102.75pt;height:18.75pt" o:ole="">
            <v:imagedata r:id="rId83" o:title=""/>
          </v:shape>
          <o:OLEObject Type="Embed" ProgID="Equation.DSMT4" ShapeID="_x0000_i1063" DrawAspect="Content" ObjectID="_1638626241" r:id="rId84"/>
        </w:object>
      </w:r>
      <w:r w:rsidRPr="00720121">
        <w:rPr>
          <w:rFonts w:ascii="Times New Roman" w:eastAsia="Malgun Gothic" w:hAnsi="Times New Roman" w:cs="Times New Roman"/>
          <w:sz w:val="26"/>
          <w:szCs w:val="26"/>
          <w:lang w:val="vi-VN" w:eastAsia="ko-KR"/>
        </w:rPr>
        <w:t xml:space="preserve">, trong đó </w:t>
      </w:r>
      <w:r w:rsidRPr="00720121">
        <w:rPr>
          <w:rFonts w:ascii="Times New Roman" w:eastAsia="Malgun Gothic" w:hAnsi="Times New Roman" w:cs="Times New Roman"/>
          <w:position w:val="-4"/>
          <w:sz w:val="26"/>
          <w:szCs w:val="26"/>
          <w:lang w:val="vi-VN" w:eastAsia="ko-KR"/>
        </w:rPr>
        <w:object w:dxaOrig="279" w:dyaOrig="260">
          <v:shape id="_x0000_i1064" type="#_x0000_t75" style="width:14.25pt;height:12.75pt" o:ole="">
            <v:imagedata r:id="rId85" o:title=""/>
          </v:shape>
          <o:OLEObject Type="Embed" ProgID="Equation.DSMT4" ShapeID="_x0000_i1064" DrawAspect="Content" ObjectID="_1638626242" r:id="rId86"/>
        </w:object>
      </w:r>
      <w:r w:rsidRPr="00720121">
        <w:rPr>
          <w:rFonts w:ascii="Times New Roman" w:eastAsia="Malgun Gothic" w:hAnsi="Times New Roman" w:cs="Times New Roman"/>
          <w:sz w:val="26"/>
          <w:szCs w:val="26"/>
          <w:lang w:val="vi-VN" w:eastAsia="ko-KR"/>
        </w:rPr>
        <w:t xml:space="preserve"> có hàm mật độ là</w:t>
      </w:r>
      <w:bookmarkEnd w:id="11"/>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6"/>
          <w:sz w:val="26"/>
          <w:szCs w:val="26"/>
          <w:lang w:val="vi-VN" w:eastAsia="ko-KR"/>
        </w:rPr>
        <w:object w:dxaOrig="2840" w:dyaOrig="859">
          <v:shape id="_x0000_i1065" type="#_x0000_t75" style="width:141.75pt;height:42.75pt" o:ole="">
            <v:imagedata r:id="rId87" o:title=""/>
          </v:shape>
          <o:OLEObject Type="Embed" ProgID="Equation.DSMT4" ShapeID="_x0000_i1065" DrawAspect="Content" ObjectID="_1638626243" r:id="rId88"/>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Hãy tìm giá trị trung bình cho nhu cầu hàng </w:t>
      </w:r>
      <w:r w:rsidRPr="00720121">
        <w:rPr>
          <w:rFonts w:ascii="Times New Roman" w:eastAsia="Malgun Gothic" w:hAnsi="Times New Roman" w:cs="Times New Roman"/>
          <w:sz w:val="26"/>
          <w:szCs w:val="26"/>
          <w:lang w:eastAsia="ko-KR"/>
        </w:rPr>
        <w:t>tuần</w:t>
      </w:r>
      <w:r w:rsidRPr="00720121">
        <w:rPr>
          <w:rFonts w:ascii="Times New Roman" w:eastAsia="Malgun Gothic" w:hAnsi="Times New Roman" w:cs="Times New Roman"/>
          <w:sz w:val="26"/>
          <w:szCs w:val="26"/>
          <w:lang w:val="vi-VN" w:eastAsia="ko-KR"/>
        </w:rPr>
        <w:t xml:space="preserve"> của loại đồ uống nói trên. </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Theo Định lí </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6"/>
          <w:sz w:val="26"/>
          <w:szCs w:val="26"/>
          <w:lang w:val="vi-VN" w:eastAsia="ko-KR"/>
        </w:rPr>
        <w:object w:dxaOrig="4500" w:dyaOrig="460">
          <v:shape id="_x0000_i1066" type="#_x0000_t75" style="width:225pt;height:23.25pt" o:ole="">
            <v:imagedata r:id="rId89" o:title=""/>
          </v:shape>
          <o:OLEObject Type="Embed" ProgID="Equation.DSMT4" ShapeID="_x0000_i1066" DrawAspect="Content" ObjectID="_1638626244" r:id="rId9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Từ Hệ quả 1 của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 có </w:t>
      </w:r>
      <w:r w:rsidRPr="00720121">
        <w:rPr>
          <w:rFonts w:ascii="Times New Roman" w:eastAsia="Malgun Gothic" w:hAnsi="Times New Roman" w:cs="Times New Roman"/>
          <w:position w:val="-10"/>
          <w:sz w:val="26"/>
          <w:szCs w:val="26"/>
          <w:lang w:val="vi-VN" w:eastAsia="ko-KR"/>
        </w:rPr>
        <w:object w:dxaOrig="999" w:dyaOrig="340">
          <v:shape id="_x0000_i1067" type="#_x0000_t75" style="width:50.25pt;height:17.25pt" o:ole="">
            <v:imagedata r:id="rId91" o:title=""/>
          </v:shape>
          <o:OLEObject Type="Embed" ProgID="Equation.DSMT4" ShapeID="_x0000_i1067" DrawAspect="Content" ObjectID="_1638626245" r:id="rId92"/>
        </w:object>
      </w:r>
      <w:r w:rsidRPr="00720121">
        <w:rPr>
          <w:rFonts w:ascii="Times New Roman" w:eastAsia="Malgun Gothic" w:hAnsi="Times New Roman" w:cs="Times New Roman"/>
          <w:sz w:val="26"/>
          <w:szCs w:val="26"/>
          <w:lang w:val="vi-VN" w:eastAsia="ko-KR"/>
        </w:rPr>
        <w:t xml:space="preserve"> và tính tích phân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0"/>
          <w:sz w:val="26"/>
          <w:szCs w:val="26"/>
          <w:lang w:val="vi-VN" w:eastAsia="ko-KR"/>
        </w:rPr>
        <w:object w:dxaOrig="4480" w:dyaOrig="740">
          <v:shape id="_x0000_i1068" type="#_x0000_t75" style="width:224.25pt;height:36.75pt" o:ole="">
            <v:imagedata r:id="rId93" o:title=""/>
          </v:shape>
          <o:OLEObject Type="Embed" ProgID="Equation.DSMT4" ShapeID="_x0000_i1068" DrawAspect="Content" ObjectID="_1638626246" r:id="rId9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và</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Calibri" w:eastAsia="Malgun Gothic" w:hAnsi="Calibri" w:cs="Times New Roman"/>
          <w:position w:val="-30"/>
          <w:sz w:val="26"/>
          <w:szCs w:val="26"/>
          <w:lang w:eastAsia="ko-KR"/>
        </w:rPr>
        <w:object w:dxaOrig="5000" w:dyaOrig="740">
          <v:shape id="_x0000_i1069" type="#_x0000_t75" style="width:249.75pt;height:36.75pt" o:ole="">
            <v:imagedata r:id="rId95" o:title=""/>
          </v:shape>
          <o:OLEObject Type="Embed" ProgID="Equation.DSMT4" ShapeID="_x0000_i1069" DrawAspect="Content" ObjectID="_1638626247" r:id="rId96"/>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Như vậy</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560" w:dyaOrig="720">
          <v:shape id="_x0000_i1070" type="#_x0000_t75" style="width:177.75pt;height:36pt" o:ole="">
            <v:imagedata r:id="rId97" o:title=""/>
          </v:shape>
          <o:OLEObject Type="Embed" ProgID="Equation.DSMT4" ShapeID="_x0000_i1070" DrawAspect="Content" ObjectID="_1638626248" r:id="rId9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Từ đó ta thấy rằng nhu cầu trung bình hàng tuần về loại đồ uống nói trên tại các cửa hàng đang xét là 2500 lít.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 xml:space="preserve">Giả sử rằng ta có hai biến ngẫu nhiên </w:t>
      </w:r>
      <w:r w:rsidRPr="00720121">
        <w:rPr>
          <w:rFonts w:ascii="Times New Roman" w:eastAsia="Malgun Gothic" w:hAnsi="Times New Roman" w:cs="Times New Roman"/>
          <w:position w:val="-4"/>
          <w:sz w:val="26"/>
          <w:szCs w:val="26"/>
          <w:lang w:val="vi-VN" w:eastAsia="ko-KR"/>
        </w:rPr>
        <w:object w:dxaOrig="279" w:dyaOrig="260">
          <v:shape id="_x0000_i1071" type="#_x0000_t75" style="width:14.25pt;height:12.75pt" o:ole="">
            <v:imagedata r:id="rId99" o:title=""/>
          </v:shape>
          <o:OLEObject Type="Embed" ProgID="Equation.DSMT4" ShapeID="_x0000_i1071" DrawAspect="Content" ObjectID="_1638626249" r:id="rId10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072" type="#_x0000_t75" style="width:12pt;height:12.75pt" o:ole="">
            <v:imagedata r:id="rId101" o:title=""/>
          </v:shape>
          <o:OLEObject Type="Embed" ProgID="Equation.DSMT4" ShapeID="_x0000_i1072" DrawAspect="Content" ObjectID="_1638626250" r:id="rId102"/>
        </w:object>
      </w:r>
      <w:r w:rsidRPr="00720121">
        <w:rPr>
          <w:rFonts w:ascii="Times New Roman" w:eastAsia="Malgun Gothic" w:hAnsi="Times New Roman" w:cs="Times New Roman"/>
          <w:sz w:val="26"/>
          <w:szCs w:val="26"/>
          <w:lang w:val="vi-VN" w:eastAsia="ko-KR"/>
        </w:rPr>
        <w:t xml:space="preserve"> với phân phối xác suất đồng thời </w:t>
      </w:r>
      <w:r w:rsidRPr="00720121">
        <w:rPr>
          <w:rFonts w:ascii="Times New Roman" w:eastAsia="Malgun Gothic" w:hAnsi="Times New Roman" w:cs="Times New Roman"/>
          <w:position w:val="-10"/>
          <w:sz w:val="26"/>
          <w:szCs w:val="26"/>
          <w:lang w:val="vi-VN" w:eastAsia="ko-KR"/>
        </w:rPr>
        <w:object w:dxaOrig="820" w:dyaOrig="340">
          <v:shape id="_x0000_i1073" type="#_x0000_t75" style="width:41.25pt;height:17.25pt" o:ole="">
            <v:imagedata r:id="rId103" o:title=""/>
          </v:shape>
          <o:OLEObject Type="Embed" ProgID="Equation.DSMT4" ShapeID="_x0000_i1073" DrawAspect="Content" ObjectID="_1638626251" r:id="rId104"/>
        </w:object>
      </w:r>
      <w:r w:rsidRPr="00720121">
        <w:rPr>
          <w:rFonts w:ascii="Times New Roman" w:eastAsia="Malgun Gothic" w:hAnsi="Times New Roman" w:cs="Times New Roman"/>
          <w:sz w:val="26"/>
          <w:szCs w:val="26"/>
          <w:lang w:val="vi-VN" w:eastAsia="ko-KR"/>
        </w:rPr>
        <w:t xml:space="preserve">. Các tính chất sẽ đề cập dưới đây là rất tiện lợi  khi xem xét các vấn đề có liên quan đến kỳ vọng của một tổng, hiệu và tích của hai biến ngẫu nhiên. Trước hết ta chứng minh một định lí về kỳ vọng của tổng hoặc hiệu của các hàm của các biến ngẫu nhiên cho trước. Tất nhiên, đây là một sự mở rộng của Định lí </w:t>
      </w:r>
      <w:r w:rsidRPr="00720121">
        <w:rPr>
          <w:rFonts w:ascii="Times New Roman" w:eastAsia="Malgun Gothic" w:hAnsi="Times New Roman" w:cs="Times New Roman"/>
          <w:sz w:val="26"/>
          <w:szCs w:val="26"/>
          <w:lang w:eastAsia="ko-KR"/>
        </w:rPr>
        <w:t>2.</w:t>
      </w:r>
    </w:p>
    <w:p w:rsidR="00720121" w:rsidRPr="00720121" w:rsidRDefault="00720121" w:rsidP="0076723C">
      <w:pPr>
        <w:pStyle w:val="Heading2"/>
        <w:rPr>
          <w:rFonts w:ascii="Times New Roman" w:eastAsia="Malgun Gothic" w:hAnsi="Times New Roman" w:cs="Times New Roman"/>
          <w:lang w:eastAsia="ko-KR"/>
        </w:rPr>
      </w:pPr>
      <w:bookmarkStart w:id="12" w:name="_Toc28011585"/>
      <w:r w:rsidRPr="00720121">
        <w:rPr>
          <w:rFonts w:ascii="Times New Roman" w:eastAsia="Malgun Gothic" w:hAnsi="Times New Roman" w:cs="Times New Roman"/>
          <w:lang w:val="vi-VN" w:eastAsia="ko-KR"/>
        </w:rPr>
        <w:lastRenderedPageBreak/>
        <w:t xml:space="preserve">Định lí </w:t>
      </w:r>
      <w:r w:rsidRPr="00720121">
        <w:rPr>
          <w:rFonts w:ascii="Times New Roman" w:eastAsia="Malgun Gothic" w:hAnsi="Times New Roman" w:cs="Times New Roman"/>
          <w:lang w:eastAsia="ko-KR"/>
        </w:rPr>
        <w:t>3.</w:t>
      </w:r>
      <w:bookmarkEnd w:id="12"/>
    </w:p>
    <w:p w:rsidR="00720121" w:rsidRPr="00720121" w:rsidRDefault="00720121" w:rsidP="00720121">
      <w:pPr>
        <w:pBdr>
          <w:top w:val="single" w:sz="4" w:space="1" w:color="auto"/>
          <w:left w:val="single" w:sz="4" w:space="4" w:color="auto"/>
          <w:bottom w:val="single" w:sz="4" w:space="1" w:color="auto"/>
          <w:right w:val="single" w:sz="4" w:space="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Kỳ vọng của tổng hoặc hiệu hai hay nhiều hàm của các biến ngẫu nhiên bằng tổng hoặc hiệu của kỳ vọng các hàm. Tức là,</w:t>
      </w:r>
    </w:p>
    <w:p w:rsidR="00720121" w:rsidRPr="00720121" w:rsidRDefault="00720121" w:rsidP="00720121">
      <w:pPr>
        <w:pBdr>
          <w:top w:val="single" w:sz="4" w:space="1" w:color="auto"/>
          <w:left w:val="single" w:sz="4" w:space="4" w:color="auto"/>
          <w:bottom w:val="single" w:sz="4" w:space="1" w:color="auto"/>
          <w:right w:val="single" w:sz="4" w:space="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5200" w:dyaOrig="340">
          <v:shape id="_x0000_i1074" type="#_x0000_t75" style="width:260.25pt;height:17.25pt" o:ole="">
            <v:imagedata r:id="rId105" o:title=""/>
          </v:shape>
          <o:OLEObject Type="Embed" ProgID="Equation.DSMT4" ShapeID="_x0000_i1074" DrawAspect="Content" ObjectID="_1638626252" r:id="rId106"/>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 xml:space="preserve">CHỨNG MINH </w:t>
      </w:r>
      <w:r w:rsidRPr="00720121">
        <w:rPr>
          <w:rFonts w:ascii="Times New Roman" w:eastAsia="Malgun Gothic" w:hAnsi="Times New Roman" w:cs="Times New Roman"/>
          <w:sz w:val="26"/>
          <w:szCs w:val="26"/>
          <w:lang w:eastAsia="ko-KR"/>
        </w:rPr>
        <w:t>: Ta có: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72"/>
          <w:sz w:val="26"/>
          <w:szCs w:val="26"/>
          <w:lang w:val="vi-VN" w:eastAsia="ko-KR"/>
        </w:rPr>
        <w:object w:dxaOrig="7860" w:dyaOrig="1939">
          <v:shape id="_x0000_i1075" type="#_x0000_t75" style="width:393pt;height:96.75pt" o:ole="">
            <v:imagedata r:id="rId107" o:title=""/>
          </v:shape>
          <o:OLEObject Type="Embed" ProgID="Equation.DSMT4" ShapeID="_x0000_i1075" DrawAspect="Content" ObjectID="_1638626253" r:id="rId108"/>
        </w:objec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13" w:name="_Toc28011586"/>
      <w:r w:rsidRPr="00720121">
        <w:rPr>
          <w:rFonts w:ascii="Times New Roman" w:eastAsia="Malgun Gothic" w:hAnsi="Times New Roman" w:cs="Times New Roman"/>
          <w:sz w:val="26"/>
          <w:szCs w:val="26"/>
          <w:lang w:val="vi-VN" w:eastAsia="ko-KR"/>
        </w:rPr>
        <w:t>Hệ quả 1</w:t>
      </w:r>
      <w:bookmarkEnd w:id="13"/>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10"/>
          <w:sz w:val="26"/>
          <w:szCs w:val="26"/>
          <w:lang w:val="vi-VN" w:eastAsia="ko-KR"/>
        </w:rPr>
        <w:object w:dxaOrig="1680" w:dyaOrig="340">
          <v:shape id="_x0000_i1076" type="#_x0000_t75" style="width:84pt;height:17.25pt" o:ole="">
            <v:imagedata r:id="rId109" o:title=""/>
          </v:shape>
          <o:OLEObject Type="Embed" ProgID="Equation.DSMT4" ShapeID="_x0000_i1076" DrawAspect="Content" ObjectID="_1638626254" r:id="rId11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10"/>
          <w:sz w:val="26"/>
          <w:szCs w:val="26"/>
          <w:lang w:val="vi-VN" w:eastAsia="ko-KR"/>
        </w:rPr>
        <w:object w:dxaOrig="1640" w:dyaOrig="340">
          <v:shape id="_x0000_i1077" type="#_x0000_t75" style="width:81.75pt;height:17.25pt" o:ole="">
            <v:imagedata r:id="rId111" o:title=""/>
          </v:shape>
          <o:OLEObject Type="Embed" ProgID="Equation.DSMT4" ShapeID="_x0000_i1077" DrawAspect="Content" ObjectID="_1638626255" r:id="rId112"/>
        </w:objec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4099" w:dyaOrig="340">
          <v:shape id="_x0000_i1078" type="#_x0000_t75" style="width:204.75pt;height:17.25pt" o:ole="">
            <v:imagedata r:id="rId113" o:title=""/>
          </v:shape>
          <o:OLEObject Type="Embed" ProgID="Equation.DSMT4" ShapeID="_x0000_i1078" DrawAspect="Content" ObjectID="_1638626256" r:id="rId114"/>
        </w:objec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val="vi-VN" w:eastAsia="ko-KR"/>
        </w:rPr>
        <w:tab/>
      </w:r>
      <w:bookmarkStart w:id="14" w:name="_Toc28011587"/>
      <w:r w:rsidRPr="00720121">
        <w:rPr>
          <w:rFonts w:ascii="Times New Roman" w:eastAsia="Malgun Gothic" w:hAnsi="Times New Roman" w:cs="Times New Roman"/>
          <w:sz w:val="26"/>
          <w:szCs w:val="26"/>
          <w:lang w:val="vi-VN" w:eastAsia="ko-KR"/>
        </w:rPr>
        <w:t>Hệ quả 2</w:t>
      </w:r>
      <w:bookmarkEnd w:id="14"/>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10"/>
          <w:sz w:val="26"/>
          <w:szCs w:val="26"/>
          <w:lang w:val="vi-VN" w:eastAsia="ko-KR"/>
        </w:rPr>
        <w:object w:dxaOrig="1340" w:dyaOrig="340">
          <v:shape id="_x0000_i1079" type="#_x0000_t75" style="width:66.75pt;height:17.25pt" o:ole="">
            <v:imagedata r:id="rId115" o:title=""/>
          </v:shape>
          <o:OLEObject Type="Embed" ProgID="Equation.DSMT4" ShapeID="_x0000_i1079" DrawAspect="Content" ObjectID="_1638626257" r:id="rId116"/>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10"/>
          <w:sz w:val="26"/>
          <w:szCs w:val="26"/>
          <w:lang w:val="vi-VN" w:eastAsia="ko-KR"/>
        </w:rPr>
        <w:object w:dxaOrig="1320" w:dyaOrig="340">
          <v:shape id="_x0000_i1080" type="#_x0000_t75" style="width:66pt;height:17.25pt" o:ole="">
            <v:imagedata r:id="rId117" o:title=""/>
          </v:shape>
          <o:OLEObject Type="Embed" ProgID="Equation.DSMT4" ShapeID="_x0000_i1080" DrawAspect="Content" ObjectID="_1638626258" r:id="rId118"/>
        </w:objec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799" w:dyaOrig="340">
          <v:shape id="_x0000_i1081" type="#_x0000_t75" style="width:140.25pt;height:17.25pt" o:ole="">
            <v:imagedata r:id="rId119" o:title=""/>
          </v:shape>
          <o:OLEObject Type="Embed" ProgID="Equation.DSMT4" ShapeID="_x0000_i1081" DrawAspect="Content" ObjectID="_1638626259" r:id="rId12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Nếu </w:t>
      </w:r>
      <w:r w:rsidRPr="00720121">
        <w:rPr>
          <w:rFonts w:ascii="Times New Roman" w:eastAsia="Malgun Gothic" w:hAnsi="Times New Roman" w:cs="Times New Roman"/>
          <w:position w:val="-4"/>
          <w:sz w:val="26"/>
          <w:szCs w:val="26"/>
          <w:lang w:val="vi-VN" w:eastAsia="ko-KR"/>
        </w:rPr>
        <w:object w:dxaOrig="279" w:dyaOrig="260">
          <v:shape id="_x0000_i1082" type="#_x0000_t75" style="width:14.25pt;height:12.75pt" o:ole="">
            <v:imagedata r:id="rId121" o:title=""/>
          </v:shape>
          <o:OLEObject Type="Embed" ProgID="Equation.DSMT4" ShapeID="_x0000_i1082" DrawAspect="Content" ObjectID="_1638626260" r:id="rId122"/>
        </w:object>
      </w:r>
      <w:r w:rsidRPr="00720121">
        <w:rPr>
          <w:rFonts w:ascii="Times New Roman" w:eastAsia="Malgun Gothic" w:hAnsi="Times New Roman" w:cs="Times New Roman"/>
          <w:sz w:val="26"/>
          <w:szCs w:val="26"/>
          <w:lang w:val="vi-VN" w:eastAsia="ko-KR"/>
        </w:rPr>
        <w:t xml:space="preserve"> biểu thị sản lượng</w:t>
      </w:r>
      <w:r w:rsidRPr="00720121">
        <w:rPr>
          <w:rFonts w:ascii="Times New Roman" w:eastAsia="Malgun Gothic" w:hAnsi="Times New Roman" w:cs="Times New Roman"/>
          <w:sz w:val="26"/>
          <w:szCs w:val="26"/>
          <w:lang w:eastAsia="ko-KR"/>
        </w:rPr>
        <w:t xml:space="preserve"> hàng ngày</w:t>
      </w:r>
      <w:r w:rsidRPr="00720121">
        <w:rPr>
          <w:rFonts w:ascii="Times New Roman" w:eastAsia="Malgun Gothic" w:hAnsi="Times New Roman" w:cs="Times New Roman"/>
          <w:sz w:val="26"/>
          <w:szCs w:val="26"/>
          <w:lang w:val="vi-VN" w:eastAsia="ko-KR"/>
        </w:rPr>
        <w:t xml:space="preserve"> của một máy </w:t>
      </w:r>
      <w:r w:rsidRPr="00720121">
        <w:rPr>
          <w:rFonts w:ascii="Times New Roman" w:eastAsia="Malgun Gothic" w:hAnsi="Times New Roman" w:cs="Times New Roman"/>
          <w:position w:val="-4"/>
          <w:sz w:val="26"/>
          <w:szCs w:val="26"/>
          <w:lang w:val="vi-VN" w:eastAsia="ko-KR"/>
        </w:rPr>
        <w:object w:dxaOrig="260" w:dyaOrig="279">
          <v:shape id="_x0000_i1083" type="#_x0000_t75" style="width:12.75pt;height:14.25pt" o:ole="">
            <v:imagedata r:id="rId123" o:title=""/>
          </v:shape>
          <o:OLEObject Type="Embed" ProgID="Equation.DSMT4" ShapeID="_x0000_i1083" DrawAspect="Content" ObjectID="_1638626261" r:id="rId124"/>
        </w:object>
      </w:r>
      <w:r w:rsidRPr="00720121">
        <w:rPr>
          <w:rFonts w:ascii="Times New Roman" w:eastAsia="Malgun Gothic" w:hAnsi="Times New Roman" w:cs="Times New Roman"/>
          <w:sz w:val="26"/>
          <w:szCs w:val="26"/>
          <w:lang w:val="vi-VN" w:eastAsia="ko-KR"/>
        </w:rPr>
        <w:t xml:space="preserve"> sản xuất một loại sản phẩm và </w:t>
      </w:r>
      <w:r w:rsidRPr="00720121">
        <w:rPr>
          <w:rFonts w:ascii="Times New Roman" w:eastAsia="Malgun Gothic" w:hAnsi="Times New Roman" w:cs="Times New Roman"/>
          <w:position w:val="-4"/>
          <w:sz w:val="26"/>
          <w:szCs w:val="26"/>
          <w:lang w:val="vi-VN" w:eastAsia="ko-KR"/>
        </w:rPr>
        <w:object w:dxaOrig="240" w:dyaOrig="260">
          <v:shape id="_x0000_i1084" type="#_x0000_t75" style="width:12pt;height:12.75pt" o:ole="">
            <v:imagedata r:id="rId125" o:title=""/>
          </v:shape>
          <o:OLEObject Type="Embed" ProgID="Equation.DSMT4" ShapeID="_x0000_i1084" DrawAspect="Content" ObjectID="_1638626262" r:id="rId126"/>
        </w:object>
      </w:r>
      <w:r w:rsidRPr="00720121">
        <w:rPr>
          <w:rFonts w:ascii="Times New Roman" w:eastAsia="Malgun Gothic" w:hAnsi="Times New Roman" w:cs="Times New Roman"/>
          <w:sz w:val="26"/>
          <w:szCs w:val="26"/>
          <w:lang w:val="vi-VN" w:eastAsia="ko-KR"/>
        </w:rPr>
        <w:t xml:space="preserve"> là sản lượng hàng ngày của máy </w:t>
      </w:r>
      <w:r w:rsidRPr="00720121">
        <w:rPr>
          <w:rFonts w:ascii="Times New Roman" w:eastAsia="Malgun Gothic" w:hAnsi="Times New Roman" w:cs="Times New Roman"/>
          <w:position w:val="-4"/>
          <w:sz w:val="26"/>
          <w:szCs w:val="26"/>
          <w:lang w:val="vi-VN" w:eastAsia="ko-KR"/>
        </w:rPr>
        <w:object w:dxaOrig="260" w:dyaOrig="260">
          <v:shape id="_x0000_i1085" type="#_x0000_t75" style="width:12.75pt;height:12.75pt" o:ole="">
            <v:imagedata r:id="rId127" o:title=""/>
          </v:shape>
          <o:OLEObject Type="Embed" ProgID="Equation.DSMT4" ShapeID="_x0000_i1085" DrawAspect="Content" ObjectID="_1638626263" r:id="rId128"/>
        </w:object>
      </w:r>
      <w:r w:rsidRPr="00720121">
        <w:rPr>
          <w:rFonts w:ascii="Times New Roman" w:eastAsia="Malgun Gothic" w:hAnsi="Times New Roman" w:cs="Times New Roman"/>
          <w:sz w:val="26"/>
          <w:szCs w:val="26"/>
          <w:lang w:val="vi-VN" w:eastAsia="ko-KR"/>
        </w:rPr>
        <w:t xml:space="preserve"> cùng sản xuất loại sản phẩm đó, thì </w:t>
      </w:r>
      <w:r w:rsidRPr="00720121">
        <w:rPr>
          <w:rFonts w:ascii="Times New Roman" w:eastAsia="Malgun Gothic" w:hAnsi="Times New Roman" w:cs="Times New Roman"/>
          <w:position w:val="-4"/>
          <w:sz w:val="26"/>
          <w:szCs w:val="26"/>
          <w:lang w:val="vi-VN" w:eastAsia="ko-KR"/>
        </w:rPr>
        <w:object w:dxaOrig="720" w:dyaOrig="260">
          <v:shape id="_x0000_i1086" type="#_x0000_t75" style="width:36pt;height:12.75pt" o:ole="">
            <v:imagedata r:id="rId129" o:title=""/>
          </v:shape>
          <o:OLEObject Type="Embed" ProgID="Equation.DSMT4" ShapeID="_x0000_i1086" DrawAspect="Content" ObjectID="_1638626264" r:id="rId130"/>
        </w:object>
      </w:r>
      <w:r w:rsidRPr="00720121">
        <w:rPr>
          <w:rFonts w:ascii="Times New Roman" w:eastAsia="Malgun Gothic" w:hAnsi="Times New Roman" w:cs="Times New Roman"/>
          <w:sz w:val="26"/>
          <w:szCs w:val="26"/>
          <w:lang w:val="vi-VN" w:eastAsia="ko-KR"/>
        </w:rPr>
        <w:t xml:space="preserve"> biểu thị sản lượng hàng ngày của cả hai máy. Hệ quả thứ hai của Định lý </w:t>
      </w:r>
      <w:r w:rsidRPr="00720121">
        <w:rPr>
          <w:rFonts w:ascii="Times New Roman" w:eastAsia="Malgun Gothic" w:hAnsi="Times New Roman" w:cs="Times New Roman"/>
          <w:sz w:val="26"/>
          <w:szCs w:val="26"/>
          <w:lang w:eastAsia="ko-KR"/>
        </w:rPr>
        <w:t>3</w:t>
      </w:r>
      <w:r w:rsidRPr="00720121">
        <w:rPr>
          <w:rFonts w:ascii="Times New Roman" w:eastAsia="Malgun Gothic" w:hAnsi="Times New Roman" w:cs="Times New Roman"/>
          <w:sz w:val="26"/>
          <w:szCs w:val="26"/>
          <w:lang w:val="vi-VN" w:eastAsia="ko-KR"/>
        </w:rPr>
        <w:t xml:space="preserve"> cho ta biết rằng sản lượng trung bình hàng ngày của cả hai máy bằng tổng sản lượng trung bình của mỗi máy.</w:t>
      </w:r>
    </w:p>
    <w:p w:rsidR="00720121" w:rsidRPr="00720121" w:rsidRDefault="00720121" w:rsidP="0076723C">
      <w:pPr>
        <w:pStyle w:val="Heading2"/>
        <w:rPr>
          <w:rFonts w:ascii="Times New Roman" w:eastAsia="Malgun Gothic" w:hAnsi="Times New Roman" w:cs="Times New Roman"/>
          <w:lang w:eastAsia="ko-KR"/>
        </w:rPr>
      </w:pPr>
      <w:bookmarkStart w:id="15" w:name="_Toc28011588"/>
      <w:r w:rsidRPr="00720121">
        <w:rPr>
          <w:rFonts w:ascii="Times New Roman" w:eastAsia="Malgun Gothic" w:hAnsi="Times New Roman" w:cs="Times New Roman"/>
          <w:lang w:val="vi-VN" w:eastAsia="ko-KR"/>
        </w:rPr>
        <w:t xml:space="preserve">Định lí </w:t>
      </w:r>
      <w:r w:rsidRPr="00720121">
        <w:rPr>
          <w:rFonts w:ascii="Times New Roman" w:eastAsia="Malgun Gothic" w:hAnsi="Times New Roman" w:cs="Times New Roman"/>
          <w:lang w:eastAsia="ko-KR"/>
        </w:rPr>
        <w:t>4.</w:t>
      </w:r>
      <w:bookmarkEnd w:id="15"/>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4"/>
          <w:sz w:val="26"/>
          <w:szCs w:val="26"/>
          <w:lang w:val="vi-VN" w:eastAsia="ko-KR"/>
        </w:rPr>
        <w:object w:dxaOrig="279" w:dyaOrig="260">
          <v:shape id="_x0000_i1087" type="#_x0000_t75" style="width:14.25pt;height:12.75pt" o:ole="">
            <v:imagedata r:id="rId131" o:title=""/>
          </v:shape>
          <o:OLEObject Type="Embed" ProgID="Equation.DSMT4" ShapeID="_x0000_i1087" DrawAspect="Content" ObjectID="_1638626265" r:id="rId132"/>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088" type="#_x0000_t75" style="width:12pt;height:12.75pt" o:ole="">
            <v:imagedata r:id="rId133" o:title=""/>
          </v:shape>
          <o:OLEObject Type="Embed" ProgID="Equation.DSMT4" ShapeID="_x0000_i1088" DrawAspect="Content" ObjectID="_1638626266" r:id="rId134"/>
        </w:object>
      </w:r>
      <w:r w:rsidRPr="00720121">
        <w:rPr>
          <w:rFonts w:ascii="Times New Roman" w:eastAsia="Malgun Gothic" w:hAnsi="Times New Roman" w:cs="Times New Roman"/>
          <w:sz w:val="26"/>
          <w:szCs w:val="26"/>
          <w:lang w:val="vi-VN" w:eastAsia="ko-KR"/>
        </w:rPr>
        <w:t xml:space="preserve"> là hai biến ngẫu nhiên độc lập. Khi đó</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280" w:dyaOrig="340">
          <v:shape id="_x0000_i1089" type="#_x0000_t75" style="width:114pt;height:17.25pt" o:ole="">
            <v:imagedata r:id="rId135" o:title=""/>
          </v:shape>
          <o:OLEObject Type="Embed" ProgID="Equation.DSMT4" ShapeID="_x0000_i1089" DrawAspect="Content" ObjectID="_1638626267" r:id="rId136"/>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 xml:space="preserve">CHỨNG MINH </w:t>
      </w:r>
      <w:r w:rsidRPr="00720121">
        <w:rPr>
          <w:rFonts w:ascii="Times New Roman" w:eastAsia="Malgun Gothic" w:hAnsi="Times New Roman" w:cs="Times New Roman"/>
          <w:sz w:val="26"/>
          <w:szCs w:val="26"/>
          <w:lang w:eastAsia="ko-KR"/>
        </w:rPr>
        <w:t>. Ta có: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0"/>
          <w:sz w:val="26"/>
          <w:szCs w:val="26"/>
          <w:lang w:val="vi-VN" w:eastAsia="ko-KR"/>
        </w:rPr>
        <w:object w:dxaOrig="3000" w:dyaOrig="740">
          <v:shape id="_x0000_i1090" type="#_x0000_t75" style="width:150pt;height:36.75pt" o:ole="">
            <v:imagedata r:id="rId137" o:title=""/>
          </v:shape>
          <o:OLEObject Type="Embed" ProgID="Equation.DSMT4" ShapeID="_x0000_i1090" DrawAspect="Content" ObjectID="_1638626268" r:id="rId138"/>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Vì </w:t>
      </w:r>
      <w:r w:rsidRPr="00720121">
        <w:rPr>
          <w:rFonts w:ascii="Times New Roman" w:eastAsia="Malgun Gothic" w:hAnsi="Times New Roman" w:cs="Times New Roman"/>
          <w:position w:val="-4"/>
          <w:sz w:val="26"/>
          <w:szCs w:val="26"/>
          <w:lang w:val="vi-VN" w:eastAsia="ko-KR"/>
        </w:rPr>
        <w:object w:dxaOrig="279" w:dyaOrig="260">
          <v:shape id="_x0000_i1091" type="#_x0000_t75" style="width:14.25pt;height:12.75pt" o:ole="">
            <v:imagedata r:id="rId139" o:title=""/>
          </v:shape>
          <o:OLEObject Type="Embed" ProgID="Equation.DSMT4" ShapeID="_x0000_i1091" DrawAspect="Content" ObjectID="_1638626269" r:id="rId14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092" type="#_x0000_t75" style="width:12pt;height:12.75pt" o:ole="">
            <v:imagedata r:id="rId141" o:title=""/>
          </v:shape>
          <o:OLEObject Type="Embed" ProgID="Equation.DSMT4" ShapeID="_x0000_i1092" DrawAspect="Content" ObjectID="_1638626270" r:id="rId142"/>
        </w:object>
      </w:r>
      <w:r w:rsidRPr="00720121">
        <w:rPr>
          <w:rFonts w:ascii="Times New Roman" w:eastAsia="Malgun Gothic" w:hAnsi="Times New Roman" w:cs="Times New Roman"/>
          <w:sz w:val="26"/>
          <w:szCs w:val="26"/>
          <w:lang w:val="vi-VN" w:eastAsia="ko-KR"/>
        </w:rPr>
        <w:t xml:space="preserve"> là độc lập nên</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2060" w:dyaOrig="340">
          <v:shape id="_x0000_i1093" type="#_x0000_t75" style="width:102.75pt;height:17.25pt" o:ole="">
            <v:imagedata r:id="rId143" o:title=""/>
          </v:shape>
          <o:OLEObject Type="Embed" ProgID="Equation.DSMT4" ShapeID="_x0000_i1093" DrawAspect="Content" ObjectID="_1638626271" r:id="rId14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lastRenderedPageBreak/>
        <w:t xml:space="preserve">trong đó </w:t>
      </w:r>
      <w:r w:rsidRPr="00720121">
        <w:rPr>
          <w:rFonts w:ascii="Times New Roman" w:eastAsia="Malgun Gothic" w:hAnsi="Times New Roman" w:cs="Times New Roman"/>
          <w:position w:val="-10"/>
          <w:sz w:val="26"/>
          <w:szCs w:val="26"/>
          <w:lang w:val="vi-VN" w:eastAsia="ko-KR"/>
        </w:rPr>
        <w:object w:dxaOrig="560" w:dyaOrig="340">
          <v:shape id="_x0000_i1094" type="#_x0000_t75" style="width:27.75pt;height:17.25pt" o:ole="">
            <v:imagedata r:id="rId145" o:title=""/>
          </v:shape>
          <o:OLEObject Type="Embed" ProgID="Equation.DSMT4" ShapeID="_x0000_i1094" DrawAspect="Content" ObjectID="_1638626272" r:id="rId146"/>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10"/>
          <w:sz w:val="26"/>
          <w:szCs w:val="26"/>
          <w:lang w:val="vi-VN" w:eastAsia="ko-KR"/>
        </w:rPr>
        <w:object w:dxaOrig="540" w:dyaOrig="340">
          <v:shape id="_x0000_i1095" type="#_x0000_t75" style="width:27pt;height:17.25pt" o:ole="">
            <v:imagedata r:id="rId147" o:title=""/>
          </v:shape>
          <o:OLEObject Type="Embed" ProgID="Equation.DSMT4" ShapeID="_x0000_i1095" DrawAspect="Content" ObjectID="_1638626273" r:id="rId148"/>
        </w:object>
      </w:r>
      <w:r w:rsidRPr="00720121">
        <w:rPr>
          <w:rFonts w:ascii="Times New Roman" w:eastAsia="Malgun Gothic" w:hAnsi="Times New Roman" w:cs="Times New Roman"/>
          <w:sz w:val="26"/>
          <w:szCs w:val="26"/>
          <w:lang w:val="vi-VN" w:eastAsia="ko-KR"/>
        </w:rPr>
        <w:t xml:space="preserve"> là các phân phối biên duyên của </w:t>
      </w:r>
      <w:r w:rsidRPr="00720121">
        <w:rPr>
          <w:rFonts w:ascii="Times New Roman" w:eastAsia="Malgun Gothic" w:hAnsi="Times New Roman" w:cs="Times New Roman"/>
          <w:position w:val="-4"/>
          <w:sz w:val="26"/>
          <w:szCs w:val="26"/>
          <w:lang w:val="vi-VN" w:eastAsia="ko-KR"/>
        </w:rPr>
        <w:object w:dxaOrig="279" w:dyaOrig="260">
          <v:shape id="_x0000_i1096" type="#_x0000_t75" style="width:14.25pt;height:12.75pt" o:ole="">
            <v:imagedata r:id="rId149" o:title=""/>
          </v:shape>
          <o:OLEObject Type="Embed" ProgID="Equation.DSMT4" ShapeID="_x0000_i1096" DrawAspect="Content" ObjectID="_1638626274" r:id="rId15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097" type="#_x0000_t75" style="width:12pt;height:12.75pt" o:ole="">
            <v:imagedata r:id="rId151" o:title=""/>
          </v:shape>
          <o:OLEObject Type="Embed" ProgID="Equation.DSMT4" ShapeID="_x0000_i1097" DrawAspect="Content" ObjectID="_1638626275" r:id="rId152"/>
        </w:object>
      </w:r>
      <w:r w:rsidRPr="00720121">
        <w:rPr>
          <w:rFonts w:ascii="Times New Roman" w:eastAsia="Malgun Gothic" w:hAnsi="Times New Roman" w:cs="Times New Roman"/>
          <w:sz w:val="26"/>
          <w:szCs w:val="26"/>
          <w:lang w:val="vi-VN" w:eastAsia="ko-KR"/>
        </w:rPr>
        <w:t>, tương ứng. Do vậy</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50"/>
          <w:sz w:val="26"/>
          <w:szCs w:val="26"/>
          <w:lang w:val="vi-VN" w:eastAsia="ko-KR"/>
        </w:rPr>
        <w:object w:dxaOrig="5760" w:dyaOrig="1140">
          <v:shape id="_x0000_i1098" type="#_x0000_t75" style="width:4in;height:57pt" o:ole="">
            <v:imagedata r:id="rId153" o:title=""/>
          </v:shape>
          <o:OLEObject Type="Embed" ProgID="Equation.DSMT4" ShapeID="_x0000_i1098" DrawAspect="Content" ObjectID="_1638626276" r:id="rId15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Để minh họa cho Định lí 4 trong trường hợp rời rạc ta tung một lúc hai con xúc sắc, một con có màu xanh và con còn lại có màu đỏ. Gọi </w:t>
      </w:r>
      <w:r w:rsidRPr="00720121">
        <w:rPr>
          <w:rFonts w:ascii="Times New Roman" w:eastAsia="Malgun Gothic" w:hAnsi="Times New Roman" w:cs="Times New Roman"/>
          <w:position w:val="-4"/>
          <w:sz w:val="26"/>
          <w:szCs w:val="26"/>
          <w:lang w:val="vi-VN" w:eastAsia="ko-KR"/>
        </w:rPr>
        <w:object w:dxaOrig="279" w:dyaOrig="260">
          <v:shape id="_x0000_i1099" type="#_x0000_t75" style="width:14.25pt;height:12.75pt" o:ole="">
            <v:imagedata r:id="rId155" o:title=""/>
          </v:shape>
          <o:OLEObject Type="Embed" ProgID="Equation.DSMT4" ShapeID="_x0000_i1099" DrawAspect="Content" ObjectID="_1638626277" r:id="rId156"/>
        </w:object>
      </w:r>
      <w:r w:rsidRPr="00720121">
        <w:rPr>
          <w:rFonts w:ascii="Times New Roman" w:eastAsia="Malgun Gothic" w:hAnsi="Times New Roman" w:cs="Times New Roman"/>
          <w:sz w:val="26"/>
          <w:szCs w:val="26"/>
          <w:lang w:val="vi-VN" w:eastAsia="ko-KR"/>
        </w:rPr>
        <w:t xml:space="preserve"> là số chấm xuất hiện trên con màu xanh và </w:t>
      </w:r>
      <w:r w:rsidRPr="00720121">
        <w:rPr>
          <w:rFonts w:ascii="Times New Roman" w:eastAsia="Malgun Gothic" w:hAnsi="Times New Roman" w:cs="Times New Roman"/>
          <w:position w:val="-4"/>
          <w:sz w:val="26"/>
          <w:szCs w:val="26"/>
          <w:lang w:val="vi-VN" w:eastAsia="ko-KR"/>
        </w:rPr>
        <w:object w:dxaOrig="240" w:dyaOrig="260">
          <v:shape id="_x0000_i1100" type="#_x0000_t75" style="width:12pt;height:12.75pt" o:ole="">
            <v:imagedata r:id="rId157" o:title=""/>
          </v:shape>
          <o:OLEObject Type="Embed" ProgID="Equation.DSMT4" ShapeID="_x0000_i1100" DrawAspect="Content" ObjectID="_1638626278" r:id="rId158"/>
        </w:object>
      </w:r>
      <w:r w:rsidRPr="00720121">
        <w:rPr>
          <w:rFonts w:ascii="Times New Roman" w:eastAsia="Malgun Gothic" w:hAnsi="Times New Roman" w:cs="Times New Roman"/>
          <w:sz w:val="26"/>
          <w:szCs w:val="26"/>
          <w:lang w:val="vi-VN" w:eastAsia="ko-KR"/>
        </w:rPr>
        <w:t xml:space="preserve"> là số chấm xuất hiện trên con màu đỏ. Khi đó </w:t>
      </w:r>
      <w:r w:rsidRPr="00720121">
        <w:rPr>
          <w:rFonts w:ascii="Times New Roman" w:eastAsia="Malgun Gothic" w:hAnsi="Times New Roman" w:cs="Times New Roman"/>
          <w:position w:val="-4"/>
          <w:sz w:val="26"/>
          <w:szCs w:val="26"/>
          <w:lang w:val="vi-VN" w:eastAsia="ko-KR"/>
        </w:rPr>
        <w:object w:dxaOrig="400" w:dyaOrig="260">
          <v:shape id="_x0000_i1101" type="#_x0000_t75" style="width:20.25pt;height:12.75pt" o:ole="">
            <v:imagedata r:id="rId159" o:title=""/>
          </v:shape>
          <o:OLEObject Type="Embed" ProgID="Equation.DSMT4" ShapeID="_x0000_i1101" DrawAspect="Content" ObjectID="_1638626279" r:id="rId160"/>
        </w:object>
      </w:r>
      <w:r w:rsidRPr="00720121">
        <w:rPr>
          <w:rFonts w:ascii="Times New Roman" w:eastAsia="Malgun Gothic" w:hAnsi="Times New Roman" w:cs="Times New Roman"/>
          <w:sz w:val="26"/>
          <w:szCs w:val="26"/>
          <w:lang w:val="vi-VN" w:eastAsia="ko-KR"/>
        </w:rPr>
        <w:t xml:space="preserve"> là tích số chấm xuất hiện trên hai con xúc sắc. Kết quả là, giá trị trung bình của tích số chấm xuất hiện bằng tích số chấm xuất hiện trung bình trên con xanh và số chấm xuất hiện trung bình trên con đỏ.  </w: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16" w:name="_Toc28011589"/>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5</w:t>
      </w:r>
      <w:r w:rsidRPr="00720121">
        <w:rPr>
          <w:rFonts w:ascii="Times New Roman" w:eastAsia="Malgun Gothic" w:hAnsi="Times New Roman" w:cs="Times New Roman"/>
          <w:sz w:val="26"/>
          <w:szCs w:val="26"/>
          <w:lang w:val="vi-VN" w:eastAsia="ko-KR"/>
        </w:rPr>
        <w:t>.</w:t>
      </w:r>
      <w:bookmarkEnd w:id="16"/>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 xml:space="preserve"> </w:t>
      </w:r>
      <w:r w:rsidRPr="00720121">
        <w:rPr>
          <w:rFonts w:ascii="Times New Roman" w:eastAsia="Malgun Gothic" w:hAnsi="Times New Roman" w:cs="Times New Roman"/>
          <w:sz w:val="26"/>
          <w:szCs w:val="26"/>
          <w:lang w:val="vi-VN" w:eastAsia="ko-KR"/>
        </w:rPr>
        <w:t xml:space="preserve">Trong việc sản xuất các vi mạch gallium-arsenide, ta biết rằng tỉ lệ giữa gallium và arsenide là độc lập với việc tạo ra một tỉ lệ phần trăm các lát bán dẫn hoạt động tốt, một thành phần chính của các vi mạch. Đặt </w:t>
      </w:r>
      <w:r w:rsidRPr="00720121">
        <w:rPr>
          <w:rFonts w:ascii="Times New Roman" w:eastAsia="Malgun Gothic" w:hAnsi="Times New Roman" w:cs="Times New Roman"/>
          <w:position w:val="-4"/>
          <w:sz w:val="26"/>
          <w:szCs w:val="26"/>
          <w:lang w:val="vi-VN" w:eastAsia="ko-KR"/>
        </w:rPr>
        <w:object w:dxaOrig="279" w:dyaOrig="260">
          <v:shape id="_x0000_i1102" type="#_x0000_t75" style="width:14.25pt;height:12.75pt" o:ole="">
            <v:imagedata r:id="rId161" o:title=""/>
          </v:shape>
          <o:OLEObject Type="Embed" ProgID="Equation.DSMT4" ShapeID="_x0000_i1102" DrawAspect="Content" ObjectID="_1638626280" r:id="rId162"/>
        </w:object>
      </w:r>
      <w:r w:rsidRPr="00720121">
        <w:rPr>
          <w:rFonts w:ascii="Times New Roman" w:eastAsia="Malgun Gothic" w:hAnsi="Times New Roman" w:cs="Times New Roman"/>
          <w:sz w:val="26"/>
          <w:szCs w:val="26"/>
          <w:lang w:val="vi-VN" w:eastAsia="ko-KR"/>
        </w:rPr>
        <w:t xml:space="preserve"> là tỉ lệ của gallium trên arsenide và </w:t>
      </w:r>
      <w:r w:rsidRPr="00720121">
        <w:rPr>
          <w:rFonts w:ascii="Times New Roman" w:eastAsia="Malgun Gothic" w:hAnsi="Times New Roman" w:cs="Times New Roman"/>
          <w:position w:val="-4"/>
          <w:sz w:val="26"/>
          <w:szCs w:val="26"/>
          <w:lang w:val="vi-VN" w:eastAsia="ko-KR"/>
        </w:rPr>
        <w:object w:dxaOrig="240" w:dyaOrig="260">
          <v:shape id="_x0000_i1103" type="#_x0000_t75" style="width:12pt;height:12.75pt" o:ole="">
            <v:imagedata r:id="rId163" o:title=""/>
          </v:shape>
          <o:OLEObject Type="Embed" ProgID="Equation.DSMT4" ShapeID="_x0000_i1103" DrawAspect="Content" ObjectID="_1638626281" r:id="rId164"/>
        </w:object>
      </w:r>
      <w:r w:rsidRPr="00720121">
        <w:rPr>
          <w:rFonts w:ascii="Times New Roman" w:eastAsia="Malgun Gothic" w:hAnsi="Times New Roman" w:cs="Times New Roman"/>
          <w:sz w:val="26"/>
          <w:szCs w:val="26"/>
          <w:lang w:val="vi-VN" w:eastAsia="ko-KR"/>
        </w:rPr>
        <w:t xml:space="preserve"> là tỉ lệ phần trăm của các lát bán dẫn hoạt động tốt thu được trong vòng một giờ. </w:t>
      </w:r>
      <w:r w:rsidRPr="00720121">
        <w:rPr>
          <w:rFonts w:ascii="Times New Roman" w:eastAsia="Malgun Gothic" w:hAnsi="Times New Roman" w:cs="Times New Roman"/>
          <w:position w:val="-4"/>
          <w:sz w:val="26"/>
          <w:szCs w:val="26"/>
          <w:lang w:val="vi-VN" w:eastAsia="ko-KR"/>
        </w:rPr>
        <w:object w:dxaOrig="279" w:dyaOrig="260">
          <v:shape id="_x0000_i1104" type="#_x0000_t75" style="width:14.25pt;height:12.75pt" o:ole="">
            <v:imagedata r:id="rId165" o:title=""/>
          </v:shape>
          <o:OLEObject Type="Embed" ProgID="Equation.DSMT4" ShapeID="_x0000_i1104" DrawAspect="Content" ObjectID="_1638626282" r:id="rId166"/>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05" type="#_x0000_t75" style="width:12pt;height:12.75pt" o:ole="">
            <v:imagedata r:id="rId167" o:title=""/>
          </v:shape>
          <o:OLEObject Type="Embed" ProgID="Equation.DSMT4" ShapeID="_x0000_i1105" DrawAspect="Content" ObjectID="_1638626283" r:id="rId168"/>
        </w:object>
      </w:r>
      <w:r w:rsidRPr="00720121">
        <w:rPr>
          <w:rFonts w:ascii="Times New Roman" w:eastAsia="Malgun Gothic" w:hAnsi="Times New Roman" w:cs="Times New Roman"/>
          <w:sz w:val="26"/>
          <w:szCs w:val="26"/>
          <w:lang w:val="vi-VN" w:eastAsia="ko-KR"/>
        </w:rPr>
        <w:t xml:space="preserve"> là hai biến ngẫu nhiên độc lập với hàm mật độ đồng thời được cho như sau</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52"/>
          <w:sz w:val="26"/>
          <w:szCs w:val="26"/>
          <w:lang w:val="vi-VN" w:eastAsia="ko-KR"/>
        </w:rPr>
        <w:object w:dxaOrig="4540" w:dyaOrig="1180">
          <v:shape id="_x0000_i1106" type="#_x0000_t75" style="width:227.25pt;height:59.25pt" o:ole="">
            <v:imagedata r:id="rId169" o:title=""/>
          </v:shape>
          <o:OLEObject Type="Embed" ProgID="Equation.DSMT4" ShapeID="_x0000_i1106" DrawAspect="Content" ObjectID="_1638626284" r:id="rId17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 xml:space="preserve">Hãy chỉ ra rằng </w:t>
      </w:r>
      <w:r w:rsidRPr="00720121">
        <w:rPr>
          <w:rFonts w:ascii="Times New Roman" w:eastAsia="Malgun Gothic" w:hAnsi="Times New Roman" w:cs="Times New Roman"/>
          <w:position w:val="-10"/>
          <w:sz w:val="26"/>
          <w:szCs w:val="26"/>
          <w:lang w:val="vi-VN" w:eastAsia="ko-KR"/>
        </w:rPr>
        <w:object w:dxaOrig="2200" w:dyaOrig="340">
          <v:shape id="_x0000_i1107" type="#_x0000_t75" style="width:110.25pt;height:17.25pt" o:ole="">
            <v:imagedata r:id="rId171" o:title=""/>
          </v:shape>
          <o:OLEObject Type="Embed" ProgID="Equation.DSMT4" ShapeID="_x0000_i1107" DrawAspect="Content" ObjectID="_1638626285" r:id="rId172"/>
        </w:object>
      </w:r>
      <w:r w:rsidRPr="00720121">
        <w:rPr>
          <w:rFonts w:ascii="Times New Roman" w:eastAsia="Malgun Gothic" w:hAnsi="Times New Roman" w:cs="Times New Roman"/>
          <w:sz w:val="26"/>
          <w:szCs w:val="26"/>
          <w:lang w:val="vi-VN" w:eastAsia="ko-KR"/>
        </w:rPr>
        <w:t xml:space="preserve"> mà không dùng Định lí 4 để minh họa cho kết quả trong Định lí 4.</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Theo Định nghĩa về kỳ vọng,</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72"/>
          <w:sz w:val="26"/>
          <w:szCs w:val="26"/>
          <w:lang w:val="vi-VN" w:eastAsia="ko-KR"/>
        </w:rPr>
        <w:object w:dxaOrig="5620" w:dyaOrig="1579">
          <v:shape id="_x0000_i1108" type="#_x0000_t75" style="width:281.25pt;height:78.75pt" o:ole="">
            <v:imagedata r:id="rId173" o:title=""/>
          </v:shape>
          <o:OLEObject Type="Embed" ProgID="Equation.DSMT4" ShapeID="_x0000_i1108" DrawAspect="Content" ObjectID="_1638626286" r:id="rId174"/>
        </w:objec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72"/>
          <w:sz w:val="26"/>
          <w:szCs w:val="26"/>
          <w:lang w:val="vi-VN" w:eastAsia="ko-KR"/>
        </w:rPr>
        <w:object w:dxaOrig="5179" w:dyaOrig="1579">
          <v:shape id="_x0000_i1109" type="#_x0000_t75" style="width:258.75pt;height:78.75pt" o:ole="">
            <v:imagedata r:id="rId175" o:title=""/>
          </v:shape>
          <o:OLEObject Type="Embed" ProgID="Equation.DSMT4" ShapeID="_x0000_i1109" DrawAspect="Content" ObjectID="_1638626287" r:id="rId176"/>
        </w:objec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72"/>
          <w:sz w:val="26"/>
          <w:szCs w:val="26"/>
          <w:lang w:val="vi-VN" w:eastAsia="ko-KR"/>
        </w:rPr>
        <w:object w:dxaOrig="5280" w:dyaOrig="1579">
          <v:shape id="_x0000_i1110" type="#_x0000_t75" style="width:264pt;height:78.75pt" o:ole="">
            <v:imagedata r:id="rId177" o:title=""/>
          </v:shape>
          <o:OLEObject Type="Embed" ProgID="Equation.DSMT4" ShapeID="_x0000_i1110" DrawAspect="Content" ObjectID="_1638626288" r:id="rId17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Do đó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3920" w:dyaOrig="780">
          <v:shape id="_x0000_i1111" type="#_x0000_t75" style="width:195.75pt;height:39pt" o:ole="">
            <v:imagedata r:id="rId179" o:title=""/>
          </v:shape>
          <o:OLEObject Type="Embed" ProgID="Equation.DSMT4" ShapeID="_x0000_i1111" DrawAspect="Content" ObjectID="_1638626289" r:id="rId180"/>
        </w:object>
      </w:r>
    </w:p>
    <w:p w:rsidR="00720121" w:rsidRPr="00720121" w:rsidRDefault="00720121" w:rsidP="00720121">
      <w:pP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Chúng ta kết thúc mục này bằng việc chứng minh hai định lí mà chúng đem lại nhiều tiện ích trong khi tính toán phương sai và độ lệch chuẩn của biến ngẫu nhiên.</w:t>
      </w:r>
    </w:p>
    <w:p w:rsidR="00720121" w:rsidRPr="00720121" w:rsidRDefault="00720121" w:rsidP="0076723C">
      <w:pPr>
        <w:pStyle w:val="Heading2"/>
        <w:rPr>
          <w:rFonts w:ascii="Times New Roman" w:eastAsia="Malgun Gothic" w:hAnsi="Times New Roman" w:cs="Times New Roman"/>
          <w:lang w:val="vi-VN" w:eastAsia="ko-KR"/>
        </w:rPr>
      </w:pPr>
      <w:r w:rsidRPr="00720121">
        <w:rPr>
          <w:rFonts w:ascii="Times New Roman" w:eastAsia="Malgun Gothic" w:hAnsi="Times New Roman" w:cs="Times New Roman"/>
          <w:lang w:val="vi-VN" w:eastAsia="ko-KR"/>
        </w:rPr>
        <w:tab/>
      </w:r>
      <w:bookmarkStart w:id="17" w:name="_Toc28011590"/>
      <w:r w:rsidRPr="00720121">
        <w:rPr>
          <w:rFonts w:ascii="Times New Roman" w:eastAsia="Malgun Gothic" w:hAnsi="Times New Roman" w:cs="Times New Roman"/>
          <w:lang w:val="vi-VN" w:eastAsia="ko-KR"/>
        </w:rPr>
        <w:t xml:space="preserve">Định lí </w:t>
      </w:r>
      <w:r w:rsidRPr="00720121">
        <w:rPr>
          <w:rFonts w:ascii="Times New Roman" w:eastAsia="Malgun Gothic" w:hAnsi="Times New Roman" w:cs="Times New Roman"/>
          <w:lang w:eastAsia="ko-KR"/>
        </w:rPr>
        <w:t>5.</w:t>
      </w:r>
      <w:bookmarkEnd w:id="17"/>
      <w:r w:rsidRPr="00720121">
        <w:rPr>
          <w:rFonts w:ascii="Times New Roman" w:eastAsia="Malgun Gothic" w:hAnsi="Times New Roman" w:cs="Times New Roman"/>
          <w:lang w:val="vi-VN" w:eastAsia="ko-KR"/>
        </w:rPr>
        <w:t xml:space="preserve"> </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4"/>
          <w:sz w:val="26"/>
          <w:szCs w:val="26"/>
          <w:lang w:val="vi-VN" w:eastAsia="ko-KR"/>
        </w:rPr>
        <w:object w:dxaOrig="220" w:dyaOrig="220">
          <v:shape id="_x0000_i1112" type="#_x0000_t75" style="width:11.25pt;height:11.25pt" o:ole="">
            <v:imagedata r:id="rId181" o:title=""/>
          </v:shape>
          <o:OLEObject Type="Embed" ProgID="Equation.DSMT4" ShapeID="_x0000_i1112" DrawAspect="Content" ObjectID="_1638626290" r:id="rId182"/>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20" w:dyaOrig="279">
          <v:shape id="_x0000_i1113" type="#_x0000_t75" style="width:11.25pt;height:14.25pt" o:ole="">
            <v:imagedata r:id="rId183" o:title=""/>
          </v:shape>
          <o:OLEObject Type="Embed" ProgID="Equation.DSMT4" ShapeID="_x0000_i1113" DrawAspect="Content" ObjectID="_1638626291" r:id="rId184"/>
        </w:object>
      </w:r>
      <w:r w:rsidRPr="00720121">
        <w:rPr>
          <w:rFonts w:ascii="Times New Roman" w:eastAsia="Malgun Gothic" w:hAnsi="Times New Roman" w:cs="Times New Roman"/>
          <w:sz w:val="26"/>
          <w:szCs w:val="26"/>
          <w:lang w:val="vi-VN" w:eastAsia="ko-KR"/>
        </w:rPr>
        <w:t xml:space="preserve"> là các hằng số, thì</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2280" w:dyaOrig="400">
          <v:shape id="_x0000_i1114" type="#_x0000_t75" style="width:114pt;height:20.25pt" o:ole="">
            <v:imagedata r:id="rId185" o:title=""/>
          </v:shape>
          <o:OLEObject Type="Embed" ProgID="Equation.DSMT4" ShapeID="_x0000_i1114" DrawAspect="Content" ObjectID="_1638626292" r:id="rId186"/>
        </w:object>
      </w:r>
    </w:p>
    <w:p w:rsidR="00720121" w:rsidRPr="00720121" w:rsidRDefault="00720121" w:rsidP="00720121">
      <w:pP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CHỨNG MINH Theo Định nghĩa về phương sai</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6"/>
          <w:sz w:val="26"/>
          <w:szCs w:val="26"/>
          <w:lang w:val="vi-VN" w:eastAsia="ko-KR"/>
        </w:rPr>
        <w:object w:dxaOrig="3379" w:dyaOrig="460">
          <v:shape id="_x0000_i1115" type="#_x0000_t75" style="width:168.75pt;height:23.25pt" o:ole="">
            <v:imagedata r:id="rId187" o:title=""/>
          </v:shape>
          <o:OLEObject Type="Embed" ProgID="Equation.DSMT4" ShapeID="_x0000_i1115" DrawAspect="Content" ObjectID="_1638626293" r:id="rId188"/>
        </w:object>
      </w:r>
    </w:p>
    <w:p w:rsidR="00720121" w:rsidRPr="00720121" w:rsidRDefault="00720121" w:rsidP="00720121">
      <w:pP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Do </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3000" w:dyaOrig="380">
          <v:shape id="_x0000_i1116" type="#_x0000_t75" style="width:150pt;height:18.75pt" o:ole="">
            <v:imagedata r:id="rId189" o:title=""/>
          </v:shape>
          <o:OLEObject Type="Embed" ProgID="Equation.DSMT4" ShapeID="_x0000_i1116" DrawAspect="Content" ObjectID="_1638626294" r:id="rId19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Nên theo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ta có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5899" w:dyaOrig="400">
          <v:shape id="_x0000_i1117" type="#_x0000_t75" style="width:294.75pt;height:20.25pt" o:ole="">
            <v:imagedata r:id="rId191" o:title=""/>
          </v:shape>
          <o:OLEObject Type="Embed" ProgID="Equation.DSMT4" ShapeID="_x0000_i1117" DrawAspect="Content" ObjectID="_1638626295" r:id="rId192"/>
        </w:objec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18" w:name="_Toc28011591"/>
      <w:r w:rsidRPr="00720121">
        <w:rPr>
          <w:rFonts w:ascii="Times New Roman" w:eastAsia="Malgun Gothic" w:hAnsi="Times New Roman" w:cs="Times New Roman"/>
          <w:sz w:val="26"/>
          <w:szCs w:val="26"/>
          <w:lang w:val="vi-VN" w:eastAsia="ko-KR"/>
        </w:rPr>
        <w:t>Hệ quả 1</w:t>
      </w:r>
      <w:bookmarkEnd w:id="18"/>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4"/>
          <w:sz w:val="26"/>
          <w:szCs w:val="26"/>
          <w:lang w:val="vi-VN" w:eastAsia="ko-KR"/>
        </w:rPr>
        <w:object w:dxaOrig="580" w:dyaOrig="279">
          <v:shape id="_x0000_i1118" type="#_x0000_t75" style="width:29.25pt;height:14.25pt" o:ole="">
            <v:imagedata r:id="rId193" o:title=""/>
          </v:shape>
          <o:OLEObject Type="Embed" ProgID="Equation.DSMT4" ShapeID="_x0000_i1118" DrawAspect="Content" ObjectID="_1638626296" r:id="rId194"/>
        </w:objec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1760" w:dyaOrig="400">
          <v:shape id="_x0000_i1119" type="#_x0000_t75" style="width:87.75pt;height:20.25pt" o:ole="">
            <v:imagedata r:id="rId195" o:title=""/>
          </v:shape>
          <o:OLEObject Type="Embed" ProgID="Equation.DSMT4" ShapeID="_x0000_i1119" DrawAspect="Content" ObjectID="_1638626297" r:id="rId196"/>
        </w:objec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19" w:name="_Toc28011592"/>
      <w:r w:rsidRPr="00720121">
        <w:rPr>
          <w:rFonts w:ascii="Times New Roman" w:eastAsia="Malgun Gothic" w:hAnsi="Times New Roman" w:cs="Times New Roman"/>
          <w:sz w:val="26"/>
          <w:szCs w:val="26"/>
          <w:lang w:val="vi-VN" w:eastAsia="ko-KR"/>
        </w:rPr>
        <w:t>Hệ quả 2</w:t>
      </w:r>
      <w:bookmarkEnd w:id="19"/>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6"/>
          <w:sz w:val="26"/>
          <w:szCs w:val="26"/>
          <w:lang w:val="vi-VN" w:eastAsia="ko-KR"/>
        </w:rPr>
        <w:object w:dxaOrig="620" w:dyaOrig="300">
          <v:shape id="_x0000_i1120" type="#_x0000_t75" style="width:30.75pt;height:15pt" o:ole="">
            <v:imagedata r:id="rId197" o:title=""/>
          </v:shape>
          <o:OLEObject Type="Embed" ProgID="Equation.DSMT4" ShapeID="_x0000_i1120" DrawAspect="Content" ObjectID="_1638626298" r:id="rId198"/>
        </w:objec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2120" w:dyaOrig="400">
          <v:shape id="_x0000_i1121" type="#_x0000_t75" style="width:105.75pt;height:20.25pt" o:ole="">
            <v:imagedata r:id="rId199" o:title=""/>
          </v:shape>
          <o:OLEObject Type="Embed" ProgID="Equation.DSMT4" ShapeID="_x0000_i1121" DrawAspect="Content" ObjectID="_1638626299" r:id="rId20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Hệ quả 1 cho thấy rằng phương sai của biến ngẫu nhiên không bị thay đổi khi cộng biến ngẫu nhiên đó với một hằng số. Cộng hoặc trừ với một hằng số chẳng qua là sự dịch chuyển các giá trị của biến ngẫu nhiên sang phải hoặc sang trái do vậy nên không </w:t>
      </w:r>
      <w:r w:rsidRPr="00720121">
        <w:rPr>
          <w:rFonts w:ascii="Times New Roman" w:eastAsia="Malgun Gothic" w:hAnsi="Times New Roman" w:cs="Times New Roman"/>
          <w:sz w:val="26"/>
          <w:szCs w:val="26"/>
          <w:lang w:val="vi-VN" w:eastAsia="ko-KR"/>
        </w:rPr>
        <w:lastRenderedPageBreak/>
        <w:t>làm thay đổi sự phân tán các giá trị của biến ngẫu nhiên. Tuy nhiên, một biến ngẫu nhiên được nhân hoặc chia cho một hằng số, thì Hệ quả 2 khẳng định rằng phương sai của biến ngẫu nhiên phải được nhân hoặc chia cho bình phương của hằng số đó.</w:t>
      </w:r>
    </w:p>
    <w:p w:rsidR="00720121" w:rsidRPr="00720121" w:rsidRDefault="00720121" w:rsidP="0076723C">
      <w:pPr>
        <w:pStyle w:val="Heading2"/>
        <w:rPr>
          <w:rFonts w:ascii="Times New Roman" w:eastAsia="Malgun Gothic" w:hAnsi="Times New Roman" w:cs="Times New Roman"/>
          <w:lang w:eastAsia="ko-KR"/>
        </w:rPr>
      </w:pPr>
      <w:bookmarkStart w:id="20" w:name="_Toc28011593"/>
      <w:r w:rsidRPr="00720121">
        <w:rPr>
          <w:rFonts w:ascii="Times New Roman" w:eastAsia="Malgun Gothic" w:hAnsi="Times New Roman" w:cs="Times New Roman"/>
          <w:lang w:val="vi-VN" w:eastAsia="ko-KR"/>
        </w:rPr>
        <w:t xml:space="preserve">Định lí </w:t>
      </w:r>
      <w:r w:rsidRPr="00720121">
        <w:rPr>
          <w:rFonts w:ascii="Times New Roman" w:eastAsia="Malgun Gothic" w:hAnsi="Times New Roman" w:cs="Times New Roman"/>
          <w:lang w:eastAsia="ko-KR"/>
        </w:rPr>
        <w:t>6.</w:t>
      </w:r>
      <w:bookmarkEnd w:id="20"/>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4"/>
          <w:sz w:val="26"/>
          <w:szCs w:val="26"/>
          <w:lang w:val="vi-VN" w:eastAsia="ko-KR"/>
        </w:rPr>
        <w:object w:dxaOrig="279" w:dyaOrig="260">
          <v:shape id="_x0000_i1122" type="#_x0000_t75" style="width:14.25pt;height:12.75pt" o:ole="">
            <v:imagedata r:id="rId201" o:title=""/>
          </v:shape>
          <o:OLEObject Type="Embed" ProgID="Equation.DSMT4" ShapeID="_x0000_i1122" DrawAspect="Content" ObjectID="_1638626300" r:id="rId202"/>
        </w:object>
      </w:r>
      <w:r w:rsidRPr="00720121">
        <w:rPr>
          <w:rFonts w:ascii="Times New Roman" w:eastAsia="Malgun Gothic" w:hAnsi="Times New Roman" w:cs="Times New Roman"/>
          <w:sz w:val="26"/>
          <w:szCs w:val="26"/>
          <w:lang w:val="vi-VN" w:eastAsia="ko-KR"/>
        </w:rPr>
        <w:t xml:space="preserve"> là </w:t>
      </w:r>
      <w:r w:rsidRPr="00720121">
        <w:rPr>
          <w:rFonts w:ascii="Times New Roman" w:eastAsia="Malgun Gothic" w:hAnsi="Times New Roman" w:cs="Times New Roman"/>
          <w:position w:val="-4"/>
          <w:sz w:val="26"/>
          <w:szCs w:val="26"/>
          <w:lang w:val="vi-VN" w:eastAsia="ko-KR"/>
        </w:rPr>
        <w:object w:dxaOrig="240" w:dyaOrig="260">
          <v:shape id="_x0000_i1123" type="#_x0000_t75" style="width:12pt;height:12.75pt" o:ole="">
            <v:imagedata r:id="rId203" o:title=""/>
          </v:shape>
          <o:OLEObject Type="Embed" ProgID="Equation.DSMT4" ShapeID="_x0000_i1123" DrawAspect="Content" ObjectID="_1638626301" r:id="rId204"/>
        </w:object>
      </w:r>
      <w:r w:rsidRPr="00720121">
        <w:rPr>
          <w:rFonts w:ascii="Times New Roman" w:eastAsia="Malgun Gothic" w:hAnsi="Times New Roman" w:cs="Times New Roman"/>
          <w:sz w:val="26"/>
          <w:szCs w:val="26"/>
          <w:lang w:val="vi-VN" w:eastAsia="ko-KR"/>
        </w:rPr>
        <w:t xml:space="preserve"> là các biến ngẫu nhiên với phân phối xác suất là </w:t>
      </w:r>
      <w:r w:rsidRPr="00720121">
        <w:rPr>
          <w:rFonts w:ascii="Times New Roman" w:eastAsia="Malgun Gothic" w:hAnsi="Times New Roman" w:cs="Times New Roman"/>
          <w:position w:val="-10"/>
          <w:sz w:val="26"/>
          <w:szCs w:val="26"/>
          <w:lang w:val="vi-VN" w:eastAsia="ko-KR"/>
        </w:rPr>
        <w:object w:dxaOrig="820" w:dyaOrig="340">
          <v:shape id="_x0000_i1124" type="#_x0000_t75" style="width:41.25pt;height:17.25pt" o:ole="">
            <v:imagedata r:id="rId205" o:title=""/>
          </v:shape>
          <o:OLEObject Type="Embed" ProgID="Equation.DSMT4" ShapeID="_x0000_i1124" DrawAspect="Content" ObjectID="_1638626302" r:id="rId206"/>
        </w:object>
      </w:r>
      <w:r w:rsidRPr="00720121">
        <w:rPr>
          <w:rFonts w:ascii="Times New Roman" w:eastAsia="Malgun Gothic" w:hAnsi="Times New Roman" w:cs="Times New Roman"/>
          <w:sz w:val="26"/>
          <w:szCs w:val="26"/>
          <w:lang w:val="vi-VN" w:eastAsia="ko-KR"/>
        </w:rPr>
        <w:t xml:space="preserve">, thì </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3340" w:dyaOrig="400">
          <v:shape id="_x0000_i1125" type="#_x0000_t75" style="width:167.25pt;height:20.25pt" o:ole="">
            <v:imagedata r:id="rId207" o:title=""/>
          </v:shape>
          <o:OLEObject Type="Embed" ProgID="Equation.DSMT4" ShapeID="_x0000_i1125" DrawAspect="Content" ObjectID="_1638626303" r:id="rId208"/>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CHỨNG MINH Theo Định nghĩa về phương sai</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6"/>
          <w:sz w:val="26"/>
          <w:szCs w:val="26"/>
          <w:lang w:val="vi-VN" w:eastAsia="ko-KR"/>
        </w:rPr>
        <w:object w:dxaOrig="3580" w:dyaOrig="460">
          <v:shape id="_x0000_i1126" type="#_x0000_t75" style="width:179.25pt;height:23.25pt" o:ole="">
            <v:imagedata r:id="rId209" o:title=""/>
          </v:shape>
          <o:OLEObject Type="Embed" ProgID="Equation.DSMT4" ShapeID="_x0000_i1126" DrawAspect="Content" ObjectID="_1638626304" r:id="rId21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Ta có</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6"/>
          <w:sz w:val="26"/>
          <w:szCs w:val="26"/>
          <w:lang w:val="vi-VN" w:eastAsia="ko-KR"/>
        </w:rPr>
        <w:object w:dxaOrig="5560" w:dyaOrig="440">
          <v:shape id="_x0000_i1127" type="#_x0000_t75" style="width:278.25pt;height:21.75pt" o:ole="">
            <v:imagedata r:id="rId211" o:title=""/>
          </v:shape>
          <o:OLEObject Type="Embed" ProgID="Equation.DSMT4" ShapeID="_x0000_i1127" DrawAspect="Content" ObjectID="_1638626305" r:id="rId212"/>
        </w:object>
      </w:r>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do ta sử dụng Hệ quả 2 của Định lí </w:t>
      </w:r>
      <w:r w:rsidRPr="00720121">
        <w:rPr>
          <w:rFonts w:ascii="Times New Roman" w:eastAsia="Malgun Gothic" w:hAnsi="Times New Roman" w:cs="Times New Roman"/>
          <w:sz w:val="26"/>
          <w:szCs w:val="26"/>
          <w:lang w:eastAsia="ko-KR"/>
        </w:rPr>
        <w:t>3</w:t>
      </w:r>
      <w:r w:rsidRPr="00720121">
        <w:rPr>
          <w:rFonts w:ascii="Times New Roman" w:eastAsia="Malgun Gothic" w:hAnsi="Times New Roman" w:cs="Times New Roman"/>
          <w:sz w:val="26"/>
          <w:szCs w:val="26"/>
          <w:lang w:val="vi-VN" w:eastAsia="ko-KR"/>
        </w:rPr>
        <w:t xml:space="preserve"> và sau đó là Hệ quả 2 của Định lí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Nên, </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88"/>
          <w:sz w:val="26"/>
          <w:szCs w:val="26"/>
          <w:lang w:val="vi-VN" w:eastAsia="ko-KR"/>
        </w:rPr>
        <w:object w:dxaOrig="7380" w:dyaOrig="1900">
          <v:shape id="_x0000_i1128" type="#_x0000_t75" style="width:369pt;height:95.25pt" o:ole="">
            <v:imagedata r:id="rId213" o:title=""/>
          </v:shape>
          <o:OLEObject Type="Embed" ProgID="Equation.DSMT4" ShapeID="_x0000_i1128" DrawAspect="Content" ObjectID="_1638626306" r:id="rId214"/>
        </w:objec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21" w:name="_Toc28011594"/>
      <w:r w:rsidRPr="00720121">
        <w:rPr>
          <w:rFonts w:ascii="Times New Roman" w:eastAsia="Malgun Gothic" w:hAnsi="Times New Roman" w:cs="Times New Roman"/>
          <w:sz w:val="26"/>
          <w:szCs w:val="26"/>
          <w:lang w:val="vi-VN" w:eastAsia="ko-KR"/>
        </w:rPr>
        <w:t>Hệ quả 1</w:t>
      </w:r>
      <w:bookmarkEnd w:id="21"/>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4"/>
          <w:sz w:val="26"/>
          <w:szCs w:val="26"/>
          <w:lang w:val="vi-VN" w:eastAsia="ko-KR"/>
        </w:rPr>
        <w:object w:dxaOrig="279" w:dyaOrig="260">
          <v:shape id="_x0000_i1129" type="#_x0000_t75" style="width:14.25pt;height:12.75pt" o:ole="">
            <v:imagedata r:id="rId215" o:title=""/>
          </v:shape>
          <o:OLEObject Type="Embed" ProgID="Equation.DSMT4" ShapeID="_x0000_i1129" DrawAspect="Content" ObjectID="_1638626307" r:id="rId216"/>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30" type="#_x0000_t75" style="width:12pt;height:12.75pt" o:ole="">
            <v:imagedata r:id="rId217" o:title=""/>
          </v:shape>
          <o:OLEObject Type="Embed" ProgID="Equation.DSMT4" ShapeID="_x0000_i1130" DrawAspect="Content" ObjectID="_1638626308" r:id="rId218"/>
        </w:object>
      </w:r>
      <w:r w:rsidRPr="00720121">
        <w:rPr>
          <w:rFonts w:ascii="Times New Roman" w:eastAsia="Malgun Gothic" w:hAnsi="Times New Roman" w:cs="Times New Roman"/>
          <w:sz w:val="26"/>
          <w:szCs w:val="26"/>
          <w:lang w:val="vi-VN" w:eastAsia="ko-KR"/>
        </w:rPr>
        <w:t xml:space="preserve"> là hai biến ngẫu nhiên độc lập, thì</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2360" w:dyaOrig="400">
          <v:shape id="_x0000_i1131" type="#_x0000_t75" style="width:117.75pt;height:20.25pt" o:ole="">
            <v:imagedata r:id="rId219" o:title=""/>
          </v:shape>
          <o:OLEObject Type="Embed" ProgID="Equation.DSMT4" ShapeID="_x0000_i1131" DrawAspect="Content" ObjectID="_1638626309" r:id="rId22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Hệ quả 1 nhận được từ Định lí </w:t>
      </w:r>
      <w:r w:rsidRPr="00720121">
        <w:rPr>
          <w:rFonts w:ascii="Times New Roman" w:eastAsia="Malgun Gothic" w:hAnsi="Times New Roman" w:cs="Times New Roman"/>
          <w:sz w:val="26"/>
          <w:szCs w:val="26"/>
          <w:lang w:eastAsia="ko-KR"/>
        </w:rPr>
        <w:t>6</w:t>
      </w:r>
      <w:r w:rsidRPr="00720121">
        <w:rPr>
          <w:rFonts w:ascii="Times New Roman" w:eastAsia="Malgun Gothic" w:hAnsi="Times New Roman" w:cs="Times New Roman"/>
          <w:sz w:val="26"/>
          <w:szCs w:val="26"/>
          <w:lang w:val="vi-VN" w:eastAsia="ko-KR"/>
        </w:rPr>
        <w:t xml:space="preserve"> bằng cách chỉ ra rằng convariance của hai biến ngẫu nhiên độc lập thì bằng 0. Thật vậy,  ta có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2740" w:dyaOrig="380">
          <v:shape id="_x0000_i1132" type="#_x0000_t75" style="width:137.25pt;height:18.75pt" o:ole="">
            <v:imagedata r:id="rId221" o:title=""/>
          </v:shape>
          <o:OLEObject Type="Embed" ProgID="Equation.DSMT4" ShapeID="_x0000_i1132" DrawAspect="Content" ObjectID="_1638626310" r:id="rId222"/>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Vì </w:t>
      </w:r>
      <w:r w:rsidRPr="00720121">
        <w:rPr>
          <w:rFonts w:ascii="Times New Roman" w:eastAsia="Malgun Gothic" w:hAnsi="Times New Roman" w:cs="Times New Roman"/>
          <w:position w:val="-16"/>
          <w:sz w:val="26"/>
          <w:szCs w:val="26"/>
          <w:lang w:val="vi-VN" w:eastAsia="ko-KR"/>
        </w:rPr>
        <w:object w:dxaOrig="2260" w:dyaOrig="460">
          <v:shape id="_x0000_i1133" type="#_x0000_t75" style="width:113.25pt;height:23.25pt" o:ole="">
            <v:imagedata r:id="rId223" o:title=""/>
          </v:shape>
          <o:OLEObject Type="Embed" ProgID="Equation.DSMT4" ShapeID="_x0000_i1133" DrawAspect="Content" ObjectID="_1638626311" r:id="rId224"/>
        </w:object>
      </w:r>
      <w:r w:rsidRPr="00720121">
        <w:rPr>
          <w:rFonts w:ascii="Times New Roman" w:eastAsia="Malgun Gothic" w:hAnsi="Times New Roman" w:cs="Times New Roman"/>
          <w:sz w:val="26"/>
          <w:szCs w:val="26"/>
          <w:lang w:val="vi-VN" w:eastAsia="ko-KR"/>
        </w:rPr>
        <w:t xml:space="preserve"> với </w:t>
      </w:r>
      <w:r w:rsidRPr="00720121">
        <w:rPr>
          <w:rFonts w:ascii="Times New Roman" w:eastAsia="Malgun Gothic" w:hAnsi="Times New Roman" w:cs="Times New Roman"/>
          <w:position w:val="-4"/>
          <w:sz w:val="26"/>
          <w:szCs w:val="26"/>
          <w:lang w:val="vi-VN" w:eastAsia="ko-KR"/>
        </w:rPr>
        <w:object w:dxaOrig="279" w:dyaOrig="260">
          <v:shape id="_x0000_i1134" type="#_x0000_t75" style="width:14.25pt;height:12.75pt" o:ole="">
            <v:imagedata r:id="rId225" o:title=""/>
          </v:shape>
          <o:OLEObject Type="Embed" ProgID="Equation.DSMT4" ShapeID="_x0000_i1134" DrawAspect="Content" ObjectID="_1638626312" r:id="rId226"/>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4"/>
          <w:sz w:val="26"/>
          <w:szCs w:val="26"/>
          <w:lang w:val="vi-VN" w:eastAsia="ko-KR"/>
        </w:rPr>
        <w:object w:dxaOrig="240" w:dyaOrig="260">
          <v:shape id="_x0000_i1135" type="#_x0000_t75" style="width:12pt;height:12.75pt" o:ole="">
            <v:imagedata r:id="rId227" o:title=""/>
          </v:shape>
          <o:OLEObject Type="Embed" ProgID="Equation.DSMT4" ShapeID="_x0000_i1135" DrawAspect="Content" ObjectID="_1638626313" r:id="rId228"/>
        </w:object>
      </w:r>
      <w:r w:rsidRPr="00720121">
        <w:rPr>
          <w:rFonts w:ascii="Times New Roman" w:eastAsia="Malgun Gothic" w:hAnsi="Times New Roman" w:cs="Times New Roman"/>
          <w:sz w:val="26"/>
          <w:szCs w:val="26"/>
          <w:lang w:val="vi-VN" w:eastAsia="ko-KR"/>
        </w:rPr>
        <w:t xml:space="preserve"> là hai biến ngẫu nhiên độc lập.</w: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22" w:name="_Toc28011595"/>
      <w:r w:rsidRPr="00720121">
        <w:rPr>
          <w:rFonts w:ascii="Times New Roman" w:eastAsia="Malgun Gothic" w:hAnsi="Times New Roman" w:cs="Times New Roman"/>
          <w:sz w:val="26"/>
          <w:szCs w:val="26"/>
          <w:lang w:val="vi-VN" w:eastAsia="ko-KR"/>
        </w:rPr>
        <w:t>Hệ quả 2</w:t>
      </w:r>
      <w:bookmarkEnd w:id="22"/>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Nếu </w:t>
      </w:r>
      <w:r w:rsidRPr="00720121">
        <w:rPr>
          <w:rFonts w:ascii="Times New Roman" w:eastAsia="Malgun Gothic" w:hAnsi="Times New Roman" w:cs="Times New Roman"/>
          <w:position w:val="-4"/>
          <w:sz w:val="26"/>
          <w:szCs w:val="26"/>
          <w:lang w:val="vi-VN" w:eastAsia="ko-KR"/>
        </w:rPr>
        <w:object w:dxaOrig="279" w:dyaOrig="260">
          <v:shape id="_x0000_i1136" type="#_x0000_t75" style="width:14.25pt;height:12.75pt" o:ole="">
            <v:imagedata r:id="rId229" o:title=""/>
          </v:shape>
          <o:OLEObject Type="Embed" ProgID="Equation.DSMT4" ShapeID="_x0000_i1136" DrawAspect="Content" ObjectID="_1638626314" r:id="rId23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37" type="#_x0000_t75" style="width:12pt;height:12.75pt" o:ole="">
            <v:imagedata r:id="rId231" o:title=""/>
          </v:shape>
          <o:OLEObject Type="Embed" ProgID="Equation.DSMT4" ShapeID="_x0000_i1137" DrawAspect="Content" ObjectID="_1638626315" r:id="rId232"/>
        </w:object>
      </w:r>
      <w:r w:rsidRPr="00720121">
        <w:rPr>
          <w:rFonts w:ascii="Times New Roman" w:eastAsia="Malgun Gothic" w:hAnsi="Times New Roman" w:cs="Times New Roman"/>
          <w:sz w:val="26"/>
          <w:szCs w:val="26"/>
          <w:lang w:val="vi-VN" w:eastAsia="ko-KR"/>
        </w:rPr>
        <w:t xml:space="preserve"> là hai biến ngẫu nhiên độc lập, thì</w:t>
      </w:r>
    </w:p>
    <w:p w:rsidR="00720121" w:rsidRPr="00720121" w:rsidRDefault="00720121" w:rsidP="0072012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Calibri" w:eastAsia="Malgun Gothic" w:hAnsi="Calibri" w:cs="Times New Roman"/>
          <w:position w:val="-12"/>
          <w:sz w:val="26"/>
          <w:szCs w:val="26"/>
          <w:lang w:eastAsia="ko-KR"/>
        </w:rPr>
        <w:object w:dxaOrig="2380" w:dyaOrig="400">
          <v:shape id="_x0000_i1138" type="#_x0000_t75" style="width:119.25pt;height:20.25pt" o:ole="">
            <v:imagedata r:id="rId233" o:title=""/>
          </v:shape>
          <o:OLEObject Type="Embed" ProgID="Equation.DSMT4" ShapeID="_x0000_i1138" DrawAspect="Content" ObjectID="_1638626316" r:id="rId234"/>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lastRenderedPageBreak/>
        <w:tab/>
        <w:t xml:space="preserve">Hệ quả 2 nhận được từ Hệ quả 1 bằng cách thay </w:t>
      </w:r>
      <w:r w:rsidRPr="00720121">
        <w:rPr>
          <w:rFonts w:ascii="Times New Roman" w:eastAsia="Malgun Gothic" w:hAnsi="Times New Roman" w:cs="Times New Roman"/>
          <w:position w:val="-4"/>
          <w:sz w:val="26"/>
          <w:szCs w:val="26"/>
          <w:lang w:val="vi-VN" w:eastAsia="ko-KR"/>
        </w:rPr>
        <w:object w:dxaOrig="220" w:dyaOrig="279">
          <v:shape id="_x0000_i1139" type="#_x0000_t75" style="width:11.25pt;height:14.25pt" o:ole="">
            <v:imagedata r:id="rId235" o:title=""/>
          </v:shape>
          <o:OLEObject Type="Embed" ProgID="Equation.DSMT4" ShapeID="_x0000_i1139" DrawAspect="Content" ObjectID="_1638626317" r:id="rId236"/>
        </w:object>
      </w:r>
      <w:r w:rsidRPr="00720121">
        <w:rPr>
          <w:rFonts w:ascii="Times New Roman" w:eastAsia="Malgun Gothic" w:hAnsi="Times New Roman" w:cs="Times New Roman"/>
          <w:sz w:val="26"/>
          <w:szCs w:val="26"/>
          <w:lang w:val="vi-VN" w:eastAsia="ko-KR"/>
        </w:rPr>
        <w:t xml:space="preserve"> bởi </w:t>
      </w:r>
      <w:r w:rsidRPr="00720121">
        <w:rPr>
          <w:rFonts w:ascii="Times New Roman" w:eastAsia="Malgun Gothic" w:hAnsi="Times New Roman" w:cs="Times New Roman"/>
          <w:position w:val="-4"/>
          <w:sz w:val="26"/>
          <w:szCs w:val="26"/>
          <w:lang w:val="vi-VN" w:eastAsia="ko-KR"/>
        </w:rPr>
        <w:object w:dxaOrig="380" w:dyaOrig="279">
          <v:shape id="_x0000_i1140" type="#_x0000_t75" style="width:18.75pt;height:14.25pt" o:ole="">
            <v:imagedata r:id="rId237" o:title=""/>
          </v:shape>
          <o:OLEObject Type="Embed" ProgID="Equation.DSMT4" ShapeID="_x0000_i1140" DrawAspect="Content" ObjectID="_1638626318" r:id="rId238"/>
        </w:object>
      </w:r>
      <w:r w:rsidRPr="00720121">
        <w:rPr>
          <w:rFonts w:ascii="Times New Roman" w:eastAsia="Malgun Gothic" w:hAnsi="Times New Roman" w:cs="Times New Roman"/>
          <w:sz w:val="26"/>
          <w:szCs w:val="26"/>
          <w:lang w:val="vi-VN" w:eastAsia="ko-KR"/>
        </w:rPr>
        <w:t xml:space="preserve">. Khái quát hóa cho tổ hợp tuyến tính của </w:t>
      </w:r>
      <w:r w:rsidRPr="00720121">
        <w:rPr>
          <w:rFonts w:ascii="Times New Roman" w:eastAsia="Malgun Gothic" w:hAnsi="Times New Roman" w:cs="Times New Roman"/>
          <w:position w:val="-4"/>
          <w:sz w:val="26"/>
          <w:szCs w:val="26"/>
          <w:lang w:val="vi-VN" w:eastAsia="ko-KR"/>
        </w:rPr>
        <w:object w:dxaOrig="220" w:dyaOrig="220">
          <v:shape id="_x0000_i1141" type="#_x0000_t75" style="width:11.25pt;height:11.25pt" o:ole="">
            <v:imagedata r:id="rId239" o:title=""/>
          </v:shape>
          <o:OLEObject Type="Embed" ProgID="Equation.DSMT4" ShapeID="_x0000_i1141" DrawAspect="Content" ObjectID="_1638626319" r:id="rId240"/>
        </w:object>
      </w:r>
      <w:r w:rsidRPr="00720121">
        <w:rPr>
          <w:rFonts w:ascii="Times New Roman" w:eastAsia="Malgun Gothic" w:hAnsi="Times New Roman" w:cs="Times New Roman"/>
          <w:sz w:val="26"/>
          <w:szCs w:val="26"/>
          <w:lang w:val="vi-VN" w:eastAsia="ko-KR"/>
        </w:rPr>
        <w:t xml:space="preserve"> biến ngẫu nhiên độc lập, ta được</w:t>
      </w:r>
    </w:p>
    <w:p w:rsidR="00720121" w:rsidRPr="00720121" w:rsidRDefault="00720121" w:rsidP="0076723C">
      <w:pPr>
        <w:pStyle w:val="Heading3"/>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bookmarkStart w:id="23" w:name="_Toc28011596"/>
      <w:r w:rsidRPr="00720121">
        <w:rPr>
          <w:rFonts w:ascii="Times New Roman" w:eastAsia="Malgun Gothic" w:hAnsi="Times New Roman" w:cs="Times New Roman"/>
          <w:sz w:val="26"/>
          <w:szCs w:val="26"/>
          <w:lang w:val="vi-VN" w:eastAsia="ko-KR"/>
        </w:rPr>
        <w:t>Hệ quả 3</w:t>
      </w:r>
      <w:bookmarkEnd w:id="23"/>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12"/>
          <w:sz w:val="26"/>
          <w:szCs w:val="26"/>
          <w:lang w:val="vi-VN" w:eastAsia="ko-KR"/>
        </w:rPr>
        <w:object w:dxaOrig="1340" w:dyaOrig="380">
          <v:shape id="_x0000_i1142" type="#_x0000_t75" style="width:66.75pt;height:18.75pt" o:ole="">
            <v:imagedata r:id="rId241" o:title=""/>
          </v:shape>
          <o:OLEObject Type="Embed" ProgID="Equation.DSMT4" ShapeID="_x0000_i1142" DrawAspect="Content" ObjectID="_1638626320" r:id="rId242"/>
        </w:object>
      </w:r>
      <w:r w:rsidRPr="00720121">
        <w:rPr>
          <w:rFonts w:ascii="Times New Roman" w:eastAsia="Malgun Gothic" w:hAnsi="Times New Roman" w:cs="Times New Roman"/>
          <w:sz w:val="26"/>
          <w:szCs w:val="26"/>
          <w:lang w:val="vi-VN" w:eastAsia="ko-KR"/>
        </w:rPr>
        <w:t xml:space="preserve"> là các biến ngẫu nhiên độc lập, thì</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6"/>
          <w:sz w:val="26"/>
          <w:szCs w:val="26"/>
          <w:lang w:val="vi-VN" w:eastAsia="ko-KR"/>
        </w:rPr>
        <w:object w:dxaOrig="4599" w:dyaOrig="440">
          <v:shape id="_x0000_i1143" type="#_x0000_t75" style="width:230.25pt;height:21.75pt" o:ole="">
            <v:imagedata r:id="rId243" o:title=""/>
          </v:shape>
          <o:OLEObject Type="Embed" ProgID="Equation.DSMT4" ShapeID="_x0000_i1143" DrawAspect="Content" ObjectID="_1638626321" r:id="rId244"/>
        </w:objec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24" w:name="_Toc28011597"/>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6.</w:t>
      </w:r>
      <w:bookmarkEnd w:id="24"/>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4"/>
          <w:sz w:val="26"/>
          <w:szCs w:val="26"/>
          <w:lang w:val="vi-VN" w:eastAsia="ko-KR"/>
        </w:rPr>
        <w:object w:dxaOrig="279" w:dyaOrig="260">
          <v:shape id="_x0000_i1144" type="#_x0000_t75" style="width:14.25pt;height:12.75pt" o:ole="">
            <v:imagedata r:id="rId245" o:title=""/>
          </v:shape>
          <o:OLEObject Type="Embed" ProgID="Equation.DSMT4" ShapeID="_x0000_i1144" DrawAspect="Content" ObjectID="_1638626322" r:id="rId246"/>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45" type="#_x0000_t75" style="width:12pt;height:12.75pt" o:ole="">
            <v:imagedata r:id="rId247" o:title=""/>
          </v:shape>
          <o:OLEObject Type="Embed" ProgID="Equation.DSMT4" ShapeID="_x0000_i1145" DrawAspect="Content" ObjectID="_1638626323" r:id="rId248"/>
        </w:object>
      </w:r>
      <w:r w:rsidRPr="00720121">
        <w:rPr>
          <w:rFonts w:ascii="Times New Roman" w:eastAsia="Malgun Gothic" w:hAnsi="Times New Roman" w:cs="Times New Roman"/>
          <w:sz w:val="26"/>
          <w:szCs w:val="26"/>
          <w:lang w:val="vi-VN" w:eastAsia="ko-KR"/>
        </w:rPr>
        <w:t xml:space="preserve"> là hai biến ngẫu nhiên độc lập, có các phương sai tương ứng là </w:t>
      </w:r>
      <w:r w:rsidRPr="00720121">
        <w:rPr>
          <w:rFonts w:ascii="Times New Roman" w:eastAsia="Malgun Gothic" w:hAnsi="Times New Roman" w:cs="Times New Roman"/>
          <w:position w:val="-12"/>
          <w:sz w:val="26"/>
          <w:szCs w:val="26"/>
          <w:lang w:val="vi-VN" w:eastAsia="ko-KR"/>
        </w:rPr>
        <w:object w:dxaOrig="800" w:dyaOrig="400">
          <v:shape id="_x0000_i1146" type="#_x0000_t75" style="width:39.75pt;height:20.25pt" o:ole="">
            <v:imagedata r:id="rId249" o:title=""/>
          </v:shape>
          <o:OLEObject Type="Embed" ProgID="Equation.DSMT4" ShapeID="_x0000_i1146" DrawAspect="Content" ObjectID="_1638626324" r:id="rId250"/>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12"/>
          <w:sz w:val="26"/>
          <w:szCs w:val="26"/>
          <w:lang w:val="vi-VN" w:eastAsia="ko-KR"/>
        </w:rPr>
        <w:object w:dxaOrig="780" w:dyaOrig="400">
          <v:shape id="_x0000_i1147" type="#_x0000_t75" style="width:39pt;height:20.25pt" o:ole="">
            <v:imagedata r:id="rId251" o:title=""/>
          </v:shape>
          <o:OLEObject Type="Embed" ProgID="Equation.DSMT4" ShapeID="_x0000_i1147" DrawAspect="Content" ObjectID="_1638626325" r:id="rId252"/>
        </w:object>
      </w:r>
      <w:r w:rsidRPr="00720121">
        <w:rPr>
          <w:rFonts w:ascii="Times New Roman" w:eastAsia="Malgun Gothic" w:hAnsi="Times New Roman" w:cs="Times New Roman"/>
          <w:sz w:val="26"/>
          <w:szCs w:val="26"/>
          <w:lang w:val="vi-VN" w:eastAsia="ko-KR"/>
        </w:rPr>
        <w:t xml:space="preserve"> và covariance </w:t>
      </w:r>
      <w:r w:rsidRPr="00720121">
        <w:rPr>
          <w:rFonts w:ascii="Times New Roman" w:eastAsia="Malgun Gothic" w:hAnsi="Times New Roman" w:cs="Times New Roman"/>
          <w:position w:val="-12"/>
          <w:sz w:val="26"/>
          <w:szCs w:val="26"/>
          <w:lang w:val="vi-VN" w:eastAsia="ko-KR"/>
        </w:rPr>
        <w:object w:dxaOrig="1020" w:dyaOrig="380">
          <v:shape id="_x0000_i1148" type="#_x0000_t75" style="width:51pt;height:18.75pt" o:ole="">
            <v:imagedata r:id="rId253" o:title=""/>
          </v:shape>
          <o:OLEObject Type="Embed" ProgID="Equation.DSMT4" ShapeID="_x0000_i1148" DrawAspect="Content" ObjectID="_1638626326" r:id="rId254"/>
        </w:object>
      </w:r>
      <w:r w:rsidRPr="00720121">
        <w:rPr>
          <w:rFonts w:ascii="Times New Roman" w:eastAsia="Malgun Gothic" w:hAnsi="Times New Roman" w:cs="Times New Roman"/>
          <w:sz w:val="26"/>
          <w:szCs w:val="26"/>
          <w:lang w:val="vi-VN" w:eastAsia="ko-KR"/>
        </w:rPr>
        <w:t xml:space="preserve">, hãy tìm phương sai của biến ngẫu nhiên </w:t>
      </w:r>
      <w:r w:rsidRPr="00720121">
        <w:rPr>
          <w:rFonts w:ascii="Times New Roman" w:eastAsia="Malgun Gothic" w:hAnsi="Times New Roman" w:cs="Times New Roman"/>
          <w:position w:val="-6"/>
          <w:sz w:val="26"/>
          <w:szCs w:val="26"/>
          <w:lang w:val="vi-VN" w:eastAsia="ko-KR"/>
        </w:rPr>
        <w:object w:dxaOrig="1820" w:dyaOrig="300">
          <v:shape id="_x0000_i1149" type="#_x0000_t75" style="width:90.75pt;height:15pt" o:ole="">
            <v:imagedata r:id="rId255" o:title=""/>
          </v:shape>
          <o:OLEObject Type="Embed" ProgID="Equation.DSMT4" ShapeID="_x0000_i1149" DrawAspect="Content" ObjectID="_1638626327" r:id="rId256"/>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Theo Định lí </w:t>
      </w:r>
      <w:r w:rsidRPr="00720121">
        <w:rPr>
          <w:rFonts w:ascii="Times New Roman" w:eastAsia="Malgun Gothic" w:hAnsi="Times New Roman" w:cs="Times New Roman"/>
          <w:sz w:val="26"/>
          <w:szCs w:val="26"/>
          <w:lang w:eastAsia="ko-KR"/>
        </w:rPr>
        <w:t>5</w: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sz w:val="26"/>
          <w:szCs w:val="26"/>
          <w:lang w:eastAsia="ko-KR"/>
        </w:rPr>
        <w:t>6</w: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90"/>
          <w:sz w:val="26"/>
          <w:szCs w:val="26"/>
          <w:lang w:val="vi-VN" w:eastAsia="ko-KR"/>
        </w:rPr>
        <w:object w:dxaOrig="3519" w:dyaOrig="2079">
          <v:shape id="_x0000_i1150" type="#_x0000_t75" style="width:176.25pt;height:104.25pt" o:ole="">
            <v:imagedata r:id="rId257" o:title=""/>
          </v:shape>
          <o:OLEObject Type="Embed" ProgID="Equation.DSMT4" ShapeID="_x0000_i1150" DrawAspect="Content" ObjectID="_1638626328" r:id="rId258"/>
        </w:objec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25" w:name="_Toc28011598"/>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7.</w:t>
      </w:r>
      <w:bookmarkEnd w:id="25"/>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 xml:space="preserve"> </w:t>
      </w:r>
      <w:r w:rsidRPr="00720121">
        <w:rPr>
          <w:rFonts w:ascii="Times New Roman" w:eastAsia="Malgun Gothic" w:hAnsi="Times New Roman" w:cs="Times New Roman"/>
          <w:sz w:val="26"/>
          <w:szCs w:val="26"/>
          <w:lang w:val="vi-VN" w:eastAsia="ko-KR"/>
        </w:rPr>
        <w:t xml:space="preserve">Gọi </w:t>
      </w:r>
      <w:r w:rsidRPr="00720121">
        <w:rPr>
          <w:rFonts w:ascii="Times New Roman" w:eastAsia="Malgun Gothic" w:hAnsi="Times New Roman" w:cs="Times New Roman"/>
          <w:position w:val="-4"/>
          <w:sz w:val="26"/>
          <w:szCs w:val="26"/>
          <w:lang w:val="vi-VN" w:eastAsia="ko-KR"/>
        </w:rPr>
        <w:object w:dxaOrig="279" w:dyaOrig="260">
          <v:shape id="_x0000_i1151" type="#_x0000_t75" style="width:14.25pt;height:12.75pt" o:ole="">
            <v:imagedata r:id="rId259" o:title=""/>
          </v:shape>
          <o:OLEObject Type="Embed" ProgID="Equation.DSMT4" ShapeID="_x0000_i1151" DrawAspect="Content" ObjectID="_1638626329" r:id="rId260"/>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52" type="#_x0000_t75" style="width:12pt;height:12.75pt" o:ole="">
            <v:imagedata r:id="rId261" o:title=""/>
          </v:shape>
          <o:OLEObject Type="Embed" ProgID="Equation.DSMT4" ShapeID="_x0000_i1152" DrawAspect="Content" ObjectID="_1638626330" r:id="rId262"/>
        </w:object>
      </w:r>
      <w:r w:rsidRPr="00720121">
        <w:rPr>
          <w:rFonts w:ascii="Times New Roman" w:eastAsia="Malgun Gothic" w:hAnsi="Times New Roman" w:cs="Times New Roman"/>
          <w:sz w:val="26"/>
          <w:szCs w:val="26"/>
          <w:lang w:val="vi-VN" w:eastAsia="ko-KR"/>
        </w:rPr>
        <w:t xml:space="preserve"> là lượng hai loại tạp chất trong một lô của một loại sản phẩm hóa học nào đó. Giả sử rằng </w:t>
      </w:r>
      <w:r w:rsidRPr="00720121">
        <w:rPr>
          <w:rFonts w:ascii="Times New Roman" w:eastAsia="Malgun Gothic" w:hAnsi="Times New Roman" w:cs="Times New Roman"/>
          <w:position w:val="-4"/>
          <w:sz w:val="26"/>
          <w:szCs w:val="26"/>
          <w:lang w:val="vi-VN" w:eastAsia="ko-KR"/>
        </w:rPr>
        <w:object w:dxaOrig="279" w:dyaOrig="260">
          <v:shape id="_x0000_i1153" type="#_x0000_t75" style="width:14.25pt;height:12.75pt" o:ole="">
            <v:imagedata r:id="rId263" o:title=""/>
          </v:shape>
          <o:OLEObject Type="Embed" ProgID="Equation.DSMT4" ShapeID="_x0000_i1153" DrawAspect="Content" ObjectID="_1638626331" r:id="rId264"/>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val="vi-VN" w:eastAsia="ko-KR"/>
        </w:rPr>
        <w:object w:dxaOrig="240" w:dyaOrig="260">
          <v:shape id="_x0000_i1154" type="#_x0000_t75" style="width:12pt;height:12.75pt" o:ole="">
            <v:imagedata r:id="rId265" o:title=""/>
          </v:shape>
          <o:OLEObject Type="Embed" ProgID="Equation.DSMT4" ShapeID="_x0000_i1154" DrawAspect="Content" ObjectID="_1638626332" r:id="rId266"/>
        </w:object>
      </w:r>
      <w:r w:rsidRPr="00720121">
        <w:rPr>
          <w:rFonts w:ascii="Times New Roman" w:eastAsia="Malgun Gothic" w:hAnsi="Times New Roman" w:cs="Times New Roman"/>
          <w:sz w:val="26"/>
          <w:szCs w:val="26"/>
          <w:lang w:val="vi-VN" w:eastAsia="ko-KR"/>
        </w:rPr>
        <w:t xml:space="preserve"> là các biến ngẫu nhiên độc lập với các phương sai lần lượt là</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2"/>
          <w:sz w:val="26"/>
          <w:szCs w:val="26"/>
          <w:lang w:val="vi-VN" w:eastAsia="ko-KR"/>
        </w:rPr>
        <w:object w:dxaOrig="1640" w:dyaOrig="400">
          <v:shape id="_x0000_i1155" type="#_x0000_t75" style="width:81.75pt;height:20.25pt" o:ole="">
            <v:imagedata r:id="rId267" o:title=""/>
          </v:shape>
          <o:OLEObject Type="Embed" ProgID="Equation.DSMT4" ShapeID="_x0000_i1155" DrawAspect="Content" ObjectID="_1638626333" r:id="rId26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Hãy tìm phương sai của biến ngẫu nhiên</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6"/>
          <w:sz w:val="26"/>
          <w:szCs w:val="26"/>
          <w:lang w:val="vi-VN" w:eastAsia="ko-KR"/>
        </w:rPr>
        <w:object w:dxaOrig="1900" w:dyaOrig="300">
          <v:shape id="_x0000_i1156" type="#_x0000_t75" style="width:95.25pt;height:15pt" o:ole="">
            <v:imagedata r:id="rId269" o:title=""/>
          </v:shape>
          <o:OLEObject Type="Embed" ProgID="Equation.DSMT4" ShapeID="_x0000_i1156" DrawAspect="Content" ObjectID="_1638626334" r:id="rId270"/>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Theo Hệ quả 1 của Định </w:t>
      </w:r>
      <w:r w:rsidRPr="00720121">
        <w:rPr>
          <w:rFonts w:ascii="Times New Roman" w:eastAsia="Malgun Gothic" w:hAnsi="Times New Roman" w:cs="Times New Roman"/>
          <w:sz w:val="26"/>
          <w:szCs w:val="26"/>
          <w:lang w:eastAsia="ko-KR"/>
        </w:rPr>
        <w:t>lí</w: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eastAsia="ko-KR"/>
        </w:rPr>
        <w:t>5</w:t>
      </w:r>
      <w:r w:rsidRPr="00720121">
        <w:rPr>
          <w:rFonts w:ascii="Times New Roman" w:eastAsia="Malgun Gothic" w:hAnsi="Times New Roman" w:cs="Times New Roman"/>
          <w:sz w:val="26"/>
          <w:szCs w:val="26"/>
          <w:lang w:val="vi-VN" w:eastAsia="ko-KR"/>
        </w:rPr>
        <w:t xml:space="preserve"> và Hệ quả 2 của Định lí </w:t>
      </w:r>
      <w:r w:rsidRPr="00720121">
        <w:rPr>
          <w:rFonts w:ascii="Times New Roman" w:eastAsia="Malgun Gothic" w:hAnsi="Times New Roman" w:cs="Times New Roman"/>
          <w:sz w:val="26"/>
          <w:szCs w:val="26"/>
          <w:lang w:eastAsia="ko-KR"/>
        </w:rPr>
        <w:t>6</w:t>
      </w:r>
      <w:r w:rsidRPr="00720121">
        <w:rPr>
          <w:rFonts w:ascii="Times New Roman" w:eastAsia="Malgun Gothic" w:hAnsi="Times New Roman" w:cs="Times New Roman"/>
          <w:sz w:val="26"/>
          <w:szCs w:val="26"/>
          <w:lang w:val="vi-VN" w:eastAsia="ko-KR"/>
        </w:rPr>
        <w:t>, ta được</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48"/>
          <w:sz w:val="26"/>
          <w:szCs w:val="26"/>
          <w:lang w:val="vi-VN" w:eastAsia="ko-KR"/>
        </w:rPr>
        <w:object w:dxaOrig="3620" w:dyaOrig="1219">
          <v:shape id="_x0000_i1157" type="#_x0000_t75" style="width:180.75pt;height:60.75pt" o:ole="">
            <v:imagedata r:id="rId271" o:title=""/>
          </v:shape>
          <o:OLEObject Type="Embed" ProgID="Equation.DSMT4" ShapeID="_x0000_i1157" DrawAspect="Content" ObjectID="_1638626335" r:id="rId272"/>
        </w:object>
      </w:r>
    </w:p>
    <w:p w:rsidR="00720121" w:rsidRPr="00720121" w:rsidRDefault="00720121" w:rsidP="0076723C">
      <w:pPr>
        <w:pStyle w:val="Heading1"/>
        <w:rPr>
          <w:rFonts w:ascii="Times New Roman" w:eastAsia="Malgun Gothic" w:hAnsi="Times New Roman" w:cs="Times New Roman"/>
          <w:lang w:val="vi-VN" w:eastAsia="ko-KR"/>
        </w:rPr>
      </w:pPr>
      <w:bookmarkStart w:id="26" w:name="_Toc28011599"/>
      <w:r w:rsidRPr="00720121">
        <w:rPr>
          <w:rFonts w:ascii="Times New Roman" w:eastAsia="Malgun Gothic" w:hAnsi="Times New Roman" w:cs="Times New Roman"/>
          <w:lang w:eastAsia="ko-KR"/>
        </w:rPr>
        <w:lastRenderedPageBreak/>
        <w:t>II.</w:t>
      </w:r>
      <w:r w:rsidRPr="00720121">
        <w:rPr>
          <w:rFonts w:ascii="Times New Roman" w:eastAsia="Malgun Gothic" w:hAnsi="Times New Roman" w:cs="Times New Roman"/>
          <w:lang w:val="vi-VN" w:eastAsia="ko-KR"/>
        </w:rPr>
        <w:t xml:space="preserve"> Định lí Chebyshev</w:t>
      </w:r>
      <w:bookmarkEnd w:id="26"/>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ab/>
      </w:r>
      <w:r w:rsidRPr="00720121">
        <w:rPr>
          <w:rFonts w:ascii="Times New Roman" w:eastAsia="Malgun Gothic" w:hAnsi="Times New Roman" w:cs="Times New Roman"/>
          <w:sz w:val="26"/>
          <w:szCs w:val="26"/>
          <w:lang w:val="vi-VN" w:eastAsia="ko-KR"/>
        </w:rPr>
        <w:t xml:space="preserve">Ta biết rằng phương sai cho ta biết một số thông tin về sự phân tán của các quan sát xung quanh giá trị trung bình. Nếu một biến ngẫu nhiên có phương sai nhỏ hay độ lệch chuẩn nhỏ, thì ta cho </w:t>
      </w:r>
      <w:r w:rsidRPr="00720121">
        <w:rPr>
          <w:rFonts w:ascii="Times New Roman" w:eastAsia="Malgun Gothic" w:hAnsi="Times New Roman" w:cs="Times New Roman"/>
          <w:sz w:val="26"/>
          <w:szCs w:val="26"/>
          <w:lang w:eastAsia="ko-KR"/>
        </w:rPr>
        <w:t>rằng</w:t>
      </w:r>
      <w:r w:rsidRPr="00720121">
        <w:rPr>
          <w:rFonts w:ascii="Times New Roman" w:eastAsia="Malgun Gothic" w:hAnsi="Times New Roman" w:cs="Times New Roman"/>
          <w:sz w:val="26"/>
          <w:szCs w:val="26"/>
          <w:lang w:val="vi-VN" w:eastAsia="ko-KR"/>
        </w:rPr>
        <w:t xml:space="preserve"> hầu hết các giá trị của biến ngẫu nhiên đó đều chụm lại quanh giá trị trung bình. Do đó, xác suất để biến ngẫu nhiên này nhận giá trị trong một khoảng quanh giá trị trung bình, là lớn hơn so với xác suất để biến ngẫu nhiên kia với độ lệch chuẩn lớn hơn, nhận giá trị trong một khoảng tương tự. Về mặt hình học, ta hy vọng rằng với một phân phối liên tục mà độ lệch chuẩn nhỏ thì phần lớn phần diện tích của nó tập trung xung quanh giá trị trung bình, như Hình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(a). Còn, với phân phối có độ lệch l</w:t>
      </w:r>
      <w:r w:rsidRPr="00720121">
        <w:rPr>
          <w:rFonts w:ascii="Times New Roman" w:eastAsia="Malgun Gothic" w:hAnsi="Times New Roman" w:cs="Times New Roman"/>
          <w:sz w:val="26"/>
          <w:szCs w:val="26"/>
          <w:lang w:eastAsia="ko-KR"/>
        </w:rPr>
        <w:t>ớn</w:t>
      </w:r>
      <w:r w:rsidRPr="00720121">
        <w:rPr>
          <w:rFonts w:ascii="Times New Roman" w:eastAsia="Malgun Gothic" w:hAnsi="Times New Roman" w:cs="Times New Roman"/>
          <w:sz w:val="26"/>
          <w:szCs w:val="26"/>
          <w:lang w:val="vi-VN" w:eastAsia="ko-KR"/>
        </w:rPr>
        <w:t xml:space="preserve"> hơn nghĩa là độ phân tán cao hơn, thì phần diện tích phải trải rộng ra và thấp, như Hình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(b).</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Ta lập luận một cách tương tự cho phân phối rời rạc. Phần diện tích trên biểu đồ xác suất trong Hình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 xml:space="preserve">.3(b) là dàn trải rộng hơn so với biểu đồ ở Hình </w:t>
      </w:r>
      <w:r w:rsidRPr="00720121">
        <w:rPr>
          <w:rFonts w:ascii="Times New Roman" w:eastAsia="Malgun Gothic" w:hAnsi="Times New Roman" w:cs="Times New Roman"/>
          <w:sz w:val="26"/>
          <w:szCs w:val="26"/>
          <w:lang w:eastAsia="ko-KR"/>
        </w:rPr>
        <w:t>1</w:t>
      </w:r>
      <w:r w:rsidRPr="00720121">
        <w:rPr>
          <w:rFonts w:ascii="Times New Roman" w:eastAsia="Malgun Gothic" w:hAnsi="Times New Roman" w:cs="Times New Roman"/>
          <w:sz w:val="26"/>
          <w:szCs w:val="26"/>
          <w:lang w:val="vi-VN" w:eastAsia="ko-KR"/>
        </w:rPr>
        <w:t>.3(a) và do đó các kết quả của phép thử có phân tán rộng hơn.</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Nhà toán học người Nga P.L.Chebyshev (1821-1894) phát hiện ra rằng diện tích giữa hai giá trị bất kì đối xứng nhau qua giá trị trung bình là có liên quan đến độ lệch chuẩn. Do phần diện tích nằm bên dưới đồ thị phân phối xác suất và phía trên trục hoành hoặc trong biểu đồ xác suất phải bằng 1, nên phần diện tích giữa hai số bất kì là xác suất để biến ngẫu nhiên nhận giá trị giữa hai số đó.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Pr>
          <w:rFonts w:ascii="Times New Roman" w:eastAsia="Malgun Gothic" w:hAnsi="Times New Roman" w:cs="Times New Roman"/>
          <w:noProof/>
          <w:sz w:val="26"/>
          <w:szCs w:val="26"/>
          <w:lang w:eastAsia="zh-CN"/>
        </w:rPr>
        <w:drawing>
          <wp:inline distT="0" distB="0" distL="0" distR="0" wp14:anchorId="1B708FF0" wp14:editId="484EB5DD">
            <wp:extent cx="4333875" cy="2343150"/>
            <wp:effectExtent l="0" t="0" r="9525" b="0"/>
            <wp:docPr id="10" name="Picture 10" descr="an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anh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333875" cy="2343150"/>
                    </a:xfrm>
                    <a:prstGeom prst="rect">
                      <a:avLst/>
                    </a:prstGeom>
                    <a:noFill/>
                    <a:ln>
                      <a:noFill/>
                    </a:ln>
                  </pic:spPr>
                </pic:pic>
              </a:graphicData>
            </a:graphic>
          </wp:inline>
        </w:drawing>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i/>
          <w:sz w:val="26"/>
          <w:szCs w:val="26"/>
          <w:lang w:val="vi-VN" w:eastAsia="ko-KR"/>
        </w:rPr>
      </w:pPr>
      <w:r w:rsidRPr="00720121">
        <w:rPr>
          <w:rFonts w:ascii="Times New Roman" w:eastAsia="Malgun Gothic" w:hAnsi="Times New Roman" w:cs="Times New Roman"/>
          <w:b/>
          <w:i/>
          <w:sz w:val="26"/>
          <w:szCs w:val="26"/>
          <w:lang w:val="vi-VN" w:eastAsia="ko-KR"/>
        </w:rPr>
        <w:t xml:space="preserve">Hình </w:t>
      </w:r>
      <w:r w:rsidRPr="00720121">
        <w:rPr>
          <w:rFonts w:ascii="Times New Roman" w:eastAsia="Malgun Gothic" w:hAnsi="Times New Roman" w:cs="Times New Roman"/>
          <w:b/>
          <w:i/>
          <w:sz w:val="26"/>
          <w:szCs w:val="26"/>
          <w:lang w:eastAsia="ko-KR"/>
        </w:rPr>
        <w:t>1</w:t>
      </w:r>
      <w:r w:rsidRPr="00720121">
        <w:rPr>
          <w:rFonts w:ascii="Times New Roman" w:eastAsia="Malgun Gothic" w:hAnsi="Times New Roman" w:cs="Times New Roman"/>
          <w:b/>
          <w:i/>
          <w:sz w:val="26"/>
          <w:szCs w:val="26"/>
          <w:lang w:val="vi-VN" w:eastAsia="ko-KR"/>
        </w:rPr>
        <w:t xml:space="preserve">.2. </w:t>
      </w:r>
      <w:r w:rsidRPr="00720121">
        <w:rPr>
          <w:rFonts w:ascii="Times New Roman" w:eastAsia="Malgun Gothic" w:hAnsi="Times New Roman" w:cs="Times New Roman"/>
          <w:i/>
          <w:sz w:val="26"/>
          <w:szCs w:val="26"/>
          <w:lang w:val="vi-VN" w:eastAsia="ko-KR"/>
        </w:rPr>
        <w:t>Sự phân tán của các quan sát liên tục xung quanh giá trị trung bình</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i/>
          <w:sz w:val="26"/>
          <w:szCs w:val="26"/>
          <w:lang w:val="vi-VN" w:eastAsia="ko-KR"/>
        </w:rPr>
      </w:pPr>
      <w:r>
        <w:rPr>
          <w:rFonts w:ascii="Times New Roman" w:eastAsia="Malgun Gothic" w:hAnsi="Times New Roman" w:cs="Times New Roman"/>
          <w:i/>
          <w:noProof/>
          <w:sz w:val="26"/>
          <w:szCs w:val="26"/>
          <w:lang w:eastAsia="zh-CN"/>
        </w:rPr>
        <w:lastRenderedPageBreak/>
        <w:drawing>
          <wp:inline distT="0" distB="0" distL="0" distR="0" wp14:anchorId="0EA3CAA9" wp14:editId="3CA27409">
            <wp:extent cx="4267200" cy="2028825"/>
            <wp:effectExtent l="0" t="0" r="0" b="0"/>
            <wp:docPr id="9" name="Picture 9" descr="an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anh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267200" cy="2028825"/>
                    </a:xfrm>
                    <a:prstGeom prst="rect">
                      <a:avLst/>
                    </a:prstGeom>
                    <a:noFill/>
                    <a:ln>
                      <a:noFill/>
                    </a:ln>
                  </pic:spPr>
                </pic:pic>
              </a:graphicData>
            </a:graphic>
          </wp:inline>
        </w:drawing>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i/>
          <w:sz w:val="26"/>
          <w:szCs w:val="26"/>
          <w:lang w:eastAsia="ko-KR"/>
        </w:rPr>
      </w:pPr>
      <w:proofErr w:type="gramStart"/>
      <w:r w:rsidRPr="00720121">
        <w:rPr>
          <w:rFonts w:ascii="Times New Roman" w:eastAsia="Malgun Gothic" w:hAnsi="Times New Roman" w:cs="Times New Roman"/>
          <w:b/>
          <w:i/>
          <w:sz w:val="26"/>
          <w:szCs w:val="26"/>
          <w:lang w:eastAsia="ko-KR"/>
        </w:rPr>
        <w:t>Hình 1.3.</w:t>
      </w:r>
      <w:proofErr w:type="gramEnd"/>
      <w:r w:rsidRPr="00720121">
        <w:rPr>
          <w:rFonts w:ascii="Times New Roman" w:eastAsia="Malgun Gothic" w:hAnsi="Times New Roman" w:cs="Times New Roman"/>
          <w:b/>
          <w:i/>
          <w:sz w:val="26"/>
          <w:szCs w:val="26"/>
          <w:lang w:eastAsia="ko-KR"/>
        </w:rPr>
        <w:t xml:space="preserve"> </w:t>
      </w:r>
      <w:r w:rsidRPr="00720121">
        <w:rPr>
          <w:rFonts w:ascii="Times New Roman" w:eastAsia="Malgun Gothic" w:hAnsi="Times New Roman" w:cs="Times New Roman"/>
          <w:i/>
          <w:sz w:val="26"/>
          <w:szCs w:val="26"/>
          <w:lang w:eastAsia="ko-KR"/>
        </w:rPr>
        <w:t>Sự phân tán của các quan sát rời rạc xung quanh giá trị trung bình</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Định lí sau đây, của Chebyshev, cho ta một ước lượng về xác suất để biến ngẫu nhiên nhận giá trị trong khoảng </w:t>
      </w:r>
      <w:r w:rsidRPr="00720121">
        <w:rPr>
          <w:rFonts w:ascii="Times New Roman" w:eastAsia="Malgun Gothic" w:hAnsi="Times New Roman" w:cs="Times New Roman"/>
          <w:position w:val="-4"/>
          <w:sz w:val="26"/>
          <w:szCs w:val="26"/>
          <w:lang w:val="vi-VN" w:eastAsia="ko-KR"/>
        </w:rPr>
        <w:object w:dxaOrig="220" w:dyaOrig="279">
          <v:shape id="_x0000_i1158" type="#_x0000_t75" style="width:11.25pt;height:14.25pt" o:ole="">
            <v:imagedata r:id="rId9" o:title=""/>
          </v:shape>
          <o:OLEObject Type="Embed" ProgID="Equation.DSMT4" ShapeID="_x0000_i1158" DrawAspect="Content" ObjectID="_1638626336" r:id="rId275"/>
        </w:object>
      </w:r>
      <w:r w:rsidRPr="00720121">
        <w:rPr>
          <w:rFonts w:ascii="Times New Roman" w:eastAsia="Malgun Gothic" w:hAnsi="Times New Roman" w:cs="Times New Roman"/>
          <w:sz w:val="26"/>
          <w:szCs w:val="26"/>
          <w:lang w:val="vi-VN" w:eastAsia="ko-KR"/>
        </w:rPr>
        <w:t xml:space="preserve"> lần độ lệch chuẩn quanh giá trị trung bình, với mọi số thực </w:t>
      </w:r>
      <w:r w:rsidRPr="00720121">
        <w:rPr>
          <w:rFonts w:ascii="Times New Roman" w:eastAsia="Malgun Gothic" w:hAnsi="Times New Roman" w:cs="Times New Roman"/>
          <w:position w:val="-4"/>
          <w:sz w:val="26"/>
          <w:szCs w:val="26"/>
          <w:lang w:val="vi-VN" w:eastAsia="ko-KR"/>
        </w:rPr>
        <w:object w:dxaOrig="220" w:dyaOrig="279">
          <v:shape id="_x0000_i1159" type="#_x0000_t75" style="width:11.25pt;height:14.25pt" o:ole="">
            <v:imagedata r:id="rId11" o:title=""/>
          </v:shape>
          <o:OLEObject Type="Embed" ProgID="Equation.DSMT4" ShapeID="_x0000_i1159" DrawAspect="Content" ObjectID="_1638626337" r:id="rId276"/>
        </w:object>
      </w:r>
      <w:r w:rsidRPr="00720121">
        <w:rPr>
          <w:rFonts w:ascii="Times New Roman" w:eastAsia="Malgun Gothic" w:hAnsi="Times New Roman" w:cs="Times New Roman"/>
          <w:sz w:val="26"/>
          <w:szCs w:val="26"/>
          <w:lang w:val="vi-VN" w:eastAsia="ko-KR"/>
        </w:rPr>
        <w:t>. Ta sẽ đưa ra chứng minh cho trường hợp biến ngẫu nhiên là liên tục, còn trường hợp rời rạc được coi như một bài tập.</w:t>
      </w:r>
    </w:p>
    <w:p w:rsidR="00720121" w:rsidRPr="00720121" w:rsidRDefault="00720121" w:rsidP="0076723C">
      <w:pPr>
        <w:pStyle w:val="Heading2"/>
        <w:rPr>
          <w:rFonts w:ascii="Times New Roman" w:eastAsia="Malgun Gothic" w:hAnsi="Times New Roman" w:cs="Times New Roman"/>
          <w:lang w:eastAsia="ko-KR"/>
        </w:rPr>
      </w:pPr>
      <w:bookmarkStart w:id="27" w:name="_Toc28011600"/>
      <w:r w:rsidRPr="00720121">
        <w:rPr>
          <w:rFonts w:ascii="Times New Roman" w:eastAsia="Malgun Gothic" w:hAnsi="Times New Roman" w:cs="Times New Roman"/>
          <w:lang w:val="vi-VN" w:eastAsia="ko-KR"/>
        </w:rPr>
        <w:t xml:space="preserve">Định lí </w:t>
      </w:r>
      <w:r w:rsidRPr="00720121">
        <w:rPr>
          <w:rFonts w:ascii="Times New Roman" w:eastAsia="Malgun Gothic" w:hAnsi="Times New Roman" w:cs="Times New Roman"/>
          <w:lang w:eastAsia="ko-KR"/>
        </w:rPr>
        <w:t>7.</w:t>
      </w:r>
      <w:bookmarkEnd w:id="27"/>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i/>
          <w:sz w:val="26"/>
          <w:szCs w:val="26"/>
          <w:lang w:val="vi-VN" w:eastAsia="ko-KR"/>
        </w:rPr>
        <w:t xml:space="preserve">(Định lí Chebyshev) </w:t>
      </w:r>
      <w:r w:rsidRPr="00720121">
        <w:rPr>
          <w:rFonts w:ascii="Times New Roman" w:eastAsia="Malgun Gothic" w:hAnsi="Times New Roman" w:cs="Times New Roman"/>
          <w:sz w:val="26"/>
          <w:szCs w:val="26"/>
          <w:lang w:val="vi-VN" w:eastAsia="ko-KR"/>
        </w:rPr>
        <w:t xml:space="preserve">Xác suất để biến ngẫu nhiên bất kì </w:t>
      </w:r>
      <w:r w:rsidRPr="00720121">
        <w:rPr>
          <w:rFonts w:ascii="Times New Roman" w:eastAsia="Malgun Gothic" w:hAnsi="Times New Roman" w:cs="Times New Roman"/>
          <w:position w:val="-4"/>
          <w:sz w:val="26"/>
          <w:szCs w:val="26"/>
          <w:lang w:val="vi-VN" w:eastAsia="ko-KR"/>
        </w:rPr>
        <w:object w:dxaOrig="279" w:dyaOrig="260">
          <v:shape id="_x0000_i1160" type="#_x0000_t75" style="width:14.25pt;height:12.75pt" o:ole="">
            <v:imagedata r:id="rId277" o:title=""/>
          </v:shape>
          <o:OLEObject Type="Embed" ProgID="Equation.DSMT4" ShapeID="_x0000_i1160" DrawAspect="Content" ObjectID="_1638626338" r:id="rId278"/>
        </w:object>
      </w:r>
      <w:r w:rsidRPr="00720121">
        <w:rPr>
          <w:rFonts w:ascii="Times New Roman" w:eastAsia="Malgun Gothic" w:hAnsi="Times New Roman" w:cs="Times New Roman"/>
          <w:sz w:val="26"/>
          <w:szCs w:val="26"/>
          <w:lang w:val="vi-VN" w:eastAsia="ko-KR"/>
        </w:rPr>
        <w:t xml:space="preserve"> nhận giá trị trong khoảng </w:t>
      </w:r>
      <w:r w:rsidRPr="00720121">
        <w:rPr>
          <w:rFonts w:ascii="Times New Roman" w:eastAsia="Malgun Gothic" w:hAnsi="Times New Roman" w:cs="Times New Roman"/>
          <w:position w:val="-4"/>
          <w:sz w:val="26"/>
          <w:szCs w:val="26"/>
          <w:lang w:val="vi-VN" w:eastAsia="ko-KR"/>
        </w:rPr>
        <w:object w:dxaOrig="220" w:dyaOrig="279">
          <v:shape id="_x0000_i1161" type="#_x0000_t75" style="width:11.25pt;height:14.25pt" o:ole="">
            <v:imagedata r:id="rId279" o:title=""/>
          </v:shape>
          <o:OLEObject Type="Embed" ProgID="Equation.DSMT4" ShapeID="_x0000_i1161" DrawAspect="Content" ObjectID="_1638626339" r:id="rId280"/>
        </w:object>
      </w:r>
      <w:r w:rsidRPr="00720121">
        <w:rPr>
          <w:rFonts w:ascii="Times New Roman" w:eastAsia="Malgun Gothic" w:hAnsi="Times New Roman" w:cs="Times New Roman"/>
          <w:sz w:val="26"/>
          <w:szCs w:val="26"/>
          <w:lang w:val="vi-VN" w:eastAsia="ko-KR"/>
        </w:rPr>
        <w:t xml:space="preserve"> lần độ lệch chuẩn xung quanh giá trị trung bình, có giá trị bé nhất là </w:t>
      </w:r>
      <w:r w:rsidRPr="00720121">
        <w:rPr>
          <w:rFonts w:ascii="Times New Roman" w:eastAsia="Malgun Gothic" w:hAnsi="Times New Roman" w:cs="Times New Roman"/>
          <w:position w:val="-8"/>
          <w:sz w:val="26"/>
          <w:szCs w:val="26"/>
          <w:lang w:val="vi-VN" w:eastAsia="ko-KR"/>
        </w:rPr>
        <w:object w:dxaOrig="940" w:dyaOrig="360">
          <v:shape id="_x0000_i1162" type="#_x0000_t75" style="width:47.25pt;height:18pt" o:ole="">
            <v:imagedata r:id="rId281" o:title=""/>
          </v:shape>
          <o:OLEObject Type="Embed" ProgID="Equation.DSMT4" ShapeID="_x0000_i1162" DrawAspect="Content" ObjectID="_1638626340" r:id="rId282"/>
        </w:object>
      </w:r>
      <w:r w:rsidRPr="00720121">
        <w:rPr>
          <w:rFonts w:ascii="Times New Roman" w:eastAsia="Malgun Gothic" w:hAnsi="Times New Roman" w:cs="Times New Roman"/>
          <w:sz w:val="26"/>
          <w:szCs w:val="26"/>
          <w:lang w:val="vi-VN" w:eastAsia="ko-KR"/>
        </w:rPr>
        <w:t>. Tức là,</w:t>
      </w:r>
    </w:p>
    <w:p w:rsidR="00720121" w:rsidRPr="00720121" w:rsidRDefault="00720121" w:rsidP="00720121">
      <w:pPr>
        <w:pBdr>
          <w:top w:val="single" w:sz="4" w:space="1" w:color="auto"/>
          <w:left w:val="single" w:sz="4" w:space="4" w:color="auto"/>
          <w:bottom w:val="single" w:sz="4" w:space="1" w:color="auto"/>
          <w:right w:val="single" w:sz="4" w:space="4" w:color="auto"/>
          <w:bar w:val="single" w:sz="4" w:color="auto"/>
        </w:pBd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6"/>
          <w:sz w:val="26"/>
          <w:szCs w:val="26"/>
          <w:lang w:val="vi-VN" w:eastAsia="ko-KR"/>
        </w:rPr>
        <w:object w:dxaOrig="3640" w:dyaOrig="700">
          <v:shape id="_x0000_i1163" type="#_x0000_t75" style="width:182.25pt;height:35.25pt" o:ole="">
            <v:imagedata r:id="rId283" o:title=""/>
          </v:shape>
          <o:OLEObject Type="Embed" ProgID="Equation.DSMT4" ShapeID="_x0000_i1163" DrawAspect="Content" ObjectID="_1638626341" r:id="rId284"/>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CHỨNG MINH Theo định nghĩa về phương sai của biến ngẫu nhiên </w:t>
      </w:r>
      <w:r w:rsidRPr="00720121">
        <w:rPr>
          <w:rFonts w:ascii="Times New Roman" w:eastAsia="Malgun Gothic" w:hAnsi="Times New Roman" w:cs="Times New Roman"/>
          <w:position w:val="-4"/>
          <w:sz w:val="26"/>
          <w:szCs w:val="26"/>
          <w:lang w:val="vi-VN" w:eastAsia="ko-KR"/>
        </w:rPr>
        <w:object w:dxaOrig="279" w:dyaOrig="260">
          <v:shape id="_x0000_i1164" type="#_x0000_t75" style="width:14.25pt;height:12.75pt" o:ole="">
            <v:imagedata r:id="rId285" o:title=""/>
          </v:shape>
          <o:OLEObject Type="Embed" ProgID="Equation.DSMT4" ShapeID="_x0000_i1164" DrawAspect="Content" ObjectID="_1638626342" r:id="rId286"/>
        </w:object>
      </w:r>
      <w:r w:rsidRPr="00720121">
        <w:rPr>
          <w:rFonts w:ascii="Times New Roman" w:eastAsia="Malgun Gothic" w:hAnsi="Times New Roman" w:cs="Times New Roman"/>
          <w:sz w:val="26"/>
          <w:szCs w:val="26"/>
          <w:lang w:val="vi-VN" w:eastAsia="ko-KR"/>
        </w:rPr>
        <w:t xml:space="preserve"> ta có thể viết</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14"/>
          <w:sz w:val="26"/>
          <w:szCs w:val="26"/>
          <w:lang w:val="vi-VN" w:eastAsia="ko-KR"/>
        </w:rPr>
        <w:object w:dxaOrig="7400" w:dyaOrig="2380">
          <v:shape id="_x0000_i1165" type="#_x0000_t75" style="width:369.75pt;height:119.25pt" o:ole="">
            <v:imagedata r:id="rId287" o:title=""/>
          </v:shape>
          <o:OLEObject Type="Embed" ProgID="Equation.DSMT4" ShapeID="_x0000_i1165" DrawAspect="Content" ObjectID="_1638626343" r:id="rId28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do số hạng thứ hai trong hàng hai là số không âm. Vì </w:t>
      </w:r>
      <w:r w:rsidRPr="00720121">
        <w:rPr>
          <w:rFonts w:ascii="Times New Roman" w:eastAsia="Malgun Gothic" w:hAnsi="Times New Roman" w:cs="Times New Roman"/>
          <w:position w:val="-16"/>
          <w:sz w:val="26"/>
          <w:szCs w:val="26"/>
          <w:lang w:val="vi-VN" w:eastAsia="ko-KR"/>
        </w:rPr>
        <w:object w:dxaOrig="1359" w:dyaOrig="460">
          <v:shape id="_x0000_i1166" type="#_x0000_t75" style="width:68.25pt;height:23.25pt" o:ole="">
            <v:imagedata r:id="rId289" o:title=""/>
          </v:shape>
          <o:OLEObject Type="Embed" ProgID="Equation.DSMT4" ShapeID="_x0000_i1166" DrawAspect="Content" ObjectID="_1638626344" r:id="rId290"/>
        </w:object>
      </w:r>
      <w:r w:rsidRPr="00720121">
        <w:rPr>
          <w:rFonts w:ascii="Times New Roman" w:eastAsia="Malgun Gothic" w:hAnsi="Times New Roman" w:cs="Times New Roman"/>
          <w:sz w:val="26"/>
          <w:szCs w:val="26"/>
          <w:lang w:val="vi-VN" w:eastAsia="ko-KR"/>
        </w:rPr>
        <w:t xml:space="preserve"> tức là </w:t>
      </w:r>
      <w:r w:rsidRPr="00720121">
        <w:rPr>
          <w:rFonts w:ascii="Times New Roman" w:eastAsia="Malgun Gothic" w:hAnsi="Times New Roman" w:cs="Times New Roman"/>
          <w:position w:val="-10"/>
          <w:sz w:val="26"/>
          <w:szCs w:val="26"/>
          <w:lang w:val="vi-VN" w:eastAsia="ko-KR"/>
        </w:rPr>
        <w:object w:dxaOrig="1260" w:dyaOrig="340">
          <v:shape id="_x0000_i1167" type="#_x0000_t75" style="width:63pt;height:17.25pt" o:ole="">
            <v:imagedata r:id="rId291" o:title=""/>
          </v:shape>
          <o:OLEObject Type="Embed" ProgID="Equation.DSMT4" ShapeID="_x0000_i1167" DrawAspect="Content" ObjectID="_1638626345" r:id="rId292"/>
        </w:object>
      </w:r>
      <w:r w:rsidRPr="00720121">
        <w:rPr>
          <w:rFonts w:ascii="Times New Roman" w:eastAsia="Malgun Gothic" w:hAnsi="Times New Roman" w:cs="Times New Roman"/>
          <w:sz w:val="26"/>
          <w:szCs w:val="26"/>
          <w:lang w:val="vi-VN" w:eastAsia="ko-KR"/>
        </w:rPr>
        <w:t xml:space="preserve"> hoặc </w:t>
      </w:r>
      <w:r w:rsidRPr="00720121">
        <w:rPr>
          <w:rFonts w:ascii="Times New Roman" w:eastAsia="Malgun Gothic" w:hAnsi="Times New Roman" w:cs="Times New Roman"/>
          <w:position w:val="-10"/>
          <w:sz w:val="26"/>
          <w:szCs w:val="26"/>
          <w:lang w:val="vi-VN" w:eastAsia="ko-KR"/>
        </w:rPr>
        <w:object w:dxaOrig="1260" w:dyaOrig="340">
          <v:shape id="_x0000_i1168" type="#_x0000_t75" style="width:63pt;height:17.25pt" o:ole="">
            <v:imagedata r:id="rId293" o:title=""/>
          </v:shape>
          <o:OLEObject Type="Embed" ProgID="Equation.DSMT4" ShapeID="_x0000_i1168" DrawAspect="Content" ObjectID="_1638626346" r:id="rId294"/>
        </w:object>
      </w:r>
      <w:r w:rsidRPr="00720121">
        <w:rPr>
          <w:rFonts w:ascii="Times New Roman" w:eastAsia="Malgun Gothic" w:hAnsi="Times New Roman" w:cs="Times New Roman"/>
          <w:sz w:val="26"/>
          <w:szCs w:val="26"/>
          <w:lang w:val="vi-VN" w:eastAsia="ko-KR"/>
        </w:rPr>
        <w:t xml:space="preserve">, nên ta có </w:t>
      </w:r>
      <w:r w:rsidRPr="00720121">
        <w:rPr>
          <w:rFonts w:ascii="Times New Roman" w:eastAsia="Malgun Gothic" w:hAnsi="Times New Roman" w:cs="Times New Roman"/>
          <w:position w:val="-10"/>
          <w:sz w:val="26"/>
          <w:szCs w:val="26"/>
          <w:lang w:val="vi-VN" w:eastAsia="ko-KR"/>
        </w:rPr>
        <w:object w:dxaOrig="1740" w:dyaOrig="380">
          <v:shape id="_x0000_i1169" type="#_x0000_t75" style="width:87pt;height:18.75pt" o:ole="">
            <v:imagedata r:id="rId295" o:title=""/>
          </v:shape>
          <o:OLEObject Type="Embed" ProgID="Equation.DSMT4" ShapeID="_x0000_i1169" DrawAspect="Content" ObjectID="_1638626347" r:id="rId296"/>
        </w:object>
      </w:r>
      <w:r w:rsidRPr="00720121">
        <w:rPr>
          <w:rFonts w:ascii="Times New Roman" w:eastAsia="Malgun Gothic" w:hAnsi="Times New Roman" w:cs="Times New Roman"/>
          <w:sz w:val="26"/>
          <w:szCs w:val="26"/>
          <w:lang w:val="vi-VN" w:eastAsia="ko-KR"/>
        </w:rPr>
        <w:t xml:space="preserve"> trong cả hai tích phân. Suy ra</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4239" w:dyaOrig="780">
          <v:shape id="_x0000_i1170" type="#_x0000_t75" style="width:212.25pt;height:39pt" o:ole="">
            <v:imagedata r:id="rId297" o:title=""/>
          </v:shape>
          <o:OLEObject Type="Embed" ProgID="Equation.DSMT4" ShapeID="_x0000_i1170" DrawAspect="Content" ObjectID="_1638626348" r:id="rId298"/>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lastRenderedPageBreak/>
        <w:t>và như vậy</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3220" w:dyaOrig="780">
          <v:shape id="_x0000_i1171" type="#_x0000_t75" style="width:161.25pt;height:39pt" o:ole="">
            <v:imagedata r:id="rId299" o:title=""/>
          </v:shape>
          <o:OLEObject Type="Embed" ProgID="Equation.DSMT4" ShapeID="_x0000_i1171" DrawAspect="Content" ObjectID="_1638626349" r:id="rId30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Do đó</w:t>
      </w:r>
    </w:p>
    <w:p w:rsidR="00720121" w:rsidRPr="00720121" w:rsidRDefault="00720121" w:rsidP="00720121">
      <w:pPr>
        <w:tabs>
          <w:tab w:val="left" w:pos="720"/>
          <w:tab w:val="left" w:pos="4685"/>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32"/>
          <w:sz w:val="26"/>
          <w:szCs w:val="26"/>
          <w:lang w:val="vi-VN" w:eastAsia="ko-KR"/>
        </w:rPr>
        <w:object w:dxaOrig="5100" w:dyaOrig="780">
          <v:shape id="_x0000_i1172" type="#_x0000_t75" style="width:255pt;height:39pt" o:ole="">
            <v:imagedata r:id="rId301" o:title=""/>
          </v:shape>
          <o:OLEObject Type="Embed" ProgID="Equation.DSMT4" ShapeID="_x0000_i1172" DrawAspect="Content" ObjectID="_1638626350" r:id="rId302"/>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và định lí đã được chứng minh.</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Khi </w:t>
      </w:r>
      <w:r w:rsidRPr="00720121">
        <w:rPr>
          <w:rFonts w:ascii="Times New Roman" w:eastAsia="Malgun Gothic" w:hAnsi="Times New Roman" w:cs="Times New Roman"/>
          <w:position w:val="-4"/>
          <w:sz w:val="26"/>
          <w:szCs w:val="26"/>
          <w:lang w:val="vi-VN" w:eastAsia="ko-KR"/>
        </w:rPr>
        <w:object w:dxaOrig="620" w:dyaOrig="279">
          <v:shape id="_x0000_i1173" type="#_x0000_t75" style="width:30.75pt;height:14.25pt" o:ole="">
            <v:imagedata r:id="rId303" o:title=""/>
          </v:shape>
          <o:OLEObject Type="Embed" ProgID="Equation.DSMT4" ShapeID="_x0000_i1173" DrawAspect="Content" ObjectID="_1638626351" r:id="rId304"/>
        </w:object>
      </w:r>
      <w:r w:rsidRPr="00720121">
        <w:rPr>
          <w:rFonts w:ascii="Times New Roman" w:eastAsia="Malgun Gothic" w:hAnsi="Times New Roman" w:cs="Times New Roman"/>
          <w:sz w:val="26"/>
          <w:szCs w:val="26"/>
          <w:lang w:val="vi-VN" w:eastAsia="ko-KR"/>
        </w:rPr>
        <w:t xml:space="preserve"> định lí phát biểu rằng biến ngẫu nhiên </w:t>
      </w:r>
      <w:r w:rsidRPr="00720121">
        <w:rPr>
          <w:rFonts w:ascii="Times New Roman" w:eastAsia="Malgun Gothic" w:hAnsi="Times New Roman" w:cs="Times New Roman"/>
          <w:position w:val="-4"/>
          <w:sz w:val="26"/>
          <w:szCs w:val="26"/>
          <w:lang w:val="vi-VN" w:eastAsia="ko-KR"/>
        </w:rPr>
        <w:object w:dxaOrig="279" w:dyaOrig="260">
          <v:shape id="_x0000_i1174" type="#_x0000_t75" style="width:14.25pt;height:12.75pt" o:ole="">
            <v:imagedata r:id="rId305" o:title=""/>
          </v:shape>
          <o:OLEObject Type="Embed" ProgID="Equation.DSMT4" ShapeID="_x0000_i1174" DrawAspect="Content" ObjectID="_1638626352" r:id="rId306"/>
        </w:object>
      </w:r>
      <w:r w:rsidRPr="00720121">
        <w:rPr>
          <w:rFonts w:ascii="Times New Roman" w:eastAsia="Malgun Gothic" w:hAnsi="Times New Roman" w:cs="Times New Roman"/>
          <w:sz w:val="26"/>
          <w:szCs w:val="26"/>
          <w:lang w:val="vi-VN" w:eastAsia="ko-KR"/>
        </w:rPr>
        <w:t xml:space="preserve"> có xác suất ít nhất là </w:t>
      </w:r>
      <w:r w:rsidRPr="00720121">
        <w:rPr>
          <w:rFonts w:ascii="Times New Roman" w:eastAsia="Malgun Gothic" w:hAnsi="Times New Roman" w:cs="Times New Roman"/>
          <w:position w:val="-8"/>
          <w:sz w:val="26"/>
          <w:szCs w:val="26"/>
          <w:lang w:val="vi-VN" w:eastAsia="ko-KR"/>
        </w:rPr>
        <w:object w:dxaOrig="1680" w:dyaOrig="360">
          <v:shape id="_x0000_i1175" type="#_x0000_t75" style="width:84pt;height:18pt" o:ole="">
            <v:imagedata r:id="rId307" o:title=""/>
          </v:shape>
          <o:OLEObject Type="Embed" ProgID="Equation.DSMT4" ShapeID="_x0000_i1175" DrawAspect="Content" ObjectID="_1638626353" r:id="rId308"/>
        </w:object>
      </w:r>
      <w:r w:rsidRPr="00720121">
        <w:rPr>
          <w:rFonts w:ascii="Times New Roman" w:eastAsia="Malgun Gothic" w:hAnsi="Times New Roman" w:cs="Times New Roman"/>
          <w:sz w:val="26"/>
          <w:szCs w:val="26"/>
          <w:lang w:val="vi-VN" w:eastAsia="ko-KR"/>
        </w:rPr>
        <w:t xml:space="preserve"> rơi vào vùng cách giá trị trung bình 2 lần độ lệch chuẩn. Nghĩa là ¾ hoặc lớn hơn ¾ các giá trị quan sát về một biến ngẫu nhiên nào đó đều nằm trong khoảng </w:t>
      </w:r>
      <w:r w:rsidRPr="00720121">
        <w:rPr>
          <w:rFonts w:ascii="Times New Roman" w:eastAsia="Malgun Gothic" w:hAnsi="Times New Roman" w:cs="Times New Roman"/>
          <w:position w:val="-10"/>
          <w:sz w:val="26"/>
          <w:szCs w:val="26"/>
          <w:lang w:val="vi-VN" w:eastAsia="ko-KR"/>
        </w:rPr>
        <w:object w:dxaOrig="859" w:dyaOrig="340">
          <v:shape id="_x0000_i1176" type="#_x0000_t75" style="width:42.75pt;height:17.25pt" o:ole="">
            <v:imagedata r:id="rId309" o:title=""/>
          </v:shape>
          <o:OLEObject Type="Embed" ProgID="Equation.DSMT4" ShapeID="_x0000_i1176" DrawAspect="Content" ObjectID="_1638626354" r:id="rId310"/>
        </w:object>
      </w:r>
      <w:r w:rsidRPr="00720121">
        <w:rPr>
          <w:rFonts w:ascii="Times New Roman" w:eastAsia="Malgun Gothic" w:hAnsi="Times New Roman" w:cs="Times New Roman"/>
          <w:sz w:val="26"/>
          <w:szCs w:val="26"/>
          <w:lang w:val="vi-VN" w:eastAsia="ko-KR"/>
        </w:rPr>
        <w:t xml:space="preserve">. Tương tự, định lí cũng cho thấy có ít nhất là 8/9 các quan sát về một biến ngẫu nhiên bất kì nằm trong khoảng </w:t>
      </w:r>
      <w:r w:rsidRPr="00720121">
        <w:rPr>
          <w:rFonts w:ascii="Times New Roman" w:eastAsia="Malgun Gothic" w:hAnsi="Times New Roman" w:cs="Times New Roman"/>
          <w:position w:val="-10"/>
          <w:sz w:val="26"/>
          <w:szCs w:val="26"/>
          <w:lang w:val="vi-VN" w:eastAsia="ko-KR"/>
        </w:rPr>
        <w:object w:dxaOrig="840" w:dyaOrig="340">
          <v:shape id="_x0000_i1177" type="#_x0000_t75" style="width:42pt;height:17.25pt" o:ole="">
            <v:imagedata r:id="rId311" o:title=""/>
          </v:shape>
          <o:OLEObject Type="Embed" ProgID="Equation.DSMT4" ShapeID="_x0000_i1177" DrawAspect="Content" ObjectID="_1638626355" r:id="rId312"/>
        </w:object>
      </w:r>
      <w:r w:rsidRPr="00720121">
        <w:rPr>
          <w:rFonts w:ascii="Times New Roman" w:eastAsia="Malgun Gothic" w:hAnsi="Times New Roman" w:cs="Times New Roman"/>
          <w:sz w:val="26"/>
          <w:szCs w:val="26"/>
          <w:lang w:val="vi-VN" w:eastAsia="ko-KR"/>
        </w:rPr>
        <w:t xml:space="preserve">.    </w:t>
      </w:r>
    </w:p>
    <w:p w:rsidR="0076723C" w:rsidRDefault="00720121" w:rsidP="0076723C">
      <w:pPr>
        <w:pStyle w:val="Heading3"/>
        <w:rPr>
          <w:rFonts w:ascii="Times New Roman" w:eastAsia="Malgun Gothic" w:hAnsi="Times New Roman" w:cs="Times New Roman"/>
          <w:b w:val="0"/>
          <w:sz w:val="26"/>
          <w:szCs w:val="26"/>
          <w:lang w:eastAsia="ko-KR"/>
        </w:rPr>
      </w:pPr>
      <w:r w:rsidRPr="00720121">
        <w:rPr>
          <w:rFonts w:ascii="Times New Roman" w:eastAsia="Malgun Gothic" w:hAnsi="Times New Roman" w:cs="Times New Roman"/>
          <w:sz w:val="26"/>
          <w:szCs w:val="26"/>
          <w:lang w:val="vi-VN" w:eastAsia="ko-KR"/>
        </w:rPr>
        <w:tab/>
      </w:r>
      <w:bookmarkStart w:id="28" w:name="_Toc28011601"/>
      <w:r w:rsidRPr="00720121">
        <w:rPr>
          <w:rFonts w:ascii="Times New Roman" w:eastAsia="Malgun Gothic" w:hAnsi="Times New Roman" w:cs="Times New Roman"/>
          <w:sz w:val="26"/>
          <w:szCs w:val="26"/>
          <w:lang w:val="vi-VN" w:eastAsia="ko-KR"/>
        </w:rPr>
        <w:t xml:space="preserve">Ví dụ </w:t>
      </w:r>
      <w:r w:rsidRPr="00720121">
        <w:rPr>
          <w:rFonts w:ascii="Times New Roman" w:eastAsia="Malgun Gothic" w:hAnsi="Times New Roman" w:cs="Times New Roman"/>
          <w:sz w:val="26"/>
          <w:szCs w:val="26"/>
          <w:lang w:eastAsia="ko-KR"/>
        </w:rPr>
        <w:t>8.</w:t>
      </w:r>
      <w:bookmarkEnd w:id="28"/>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b/>
          <w:sz w:val="26"/>
          <w:szCs w:val="26"/>
          <w:lang w:val="vi-VN" w:eastAsia="ko-KR"/>
        </w:rPr>
        <w:t xml:space="preserve"> </w:t>
      </w:r>
      <w:r w:rsidRPr="00720121">
        <w:rPr>
          <w:rFonts w:ascii="Times New Roman" w:eastAsia="Malgun Gothic" w:hAnsi="Times New Roman" w:cs="Times New Roman"/>
          <w:sz w:val="26"/>
          <w:szCs w:val="26"/>
          <w:lang w:val="vi-VN" w:eastAsia="ko-KR"/>
        </w:rPr>
        <w:t xml:space="preserve">Biến ngẫu nhiên </w:t>
      </w:r>
      <w:r w:rsidRPr="00720121">
        <w:rPr>
          <w:rFonts w:ascii="Times New Roman" w:eastAsia="Malgun Gothic" w:hAnsi="Times New Roman" w:cs="Times New Roman"/>
          <w:position w:val="-4"/>
          <w:sz w:val="26"/>
          <w:szCs w:val="26"/>
          <w:lang w:val="vi-VN" w:eastAsia="ko-KR"/>
        </w:rPr>
        <w:object w:dxaOrig="279" w:dyaOrig="260">
          <v:shape id="_x0000_i1178" type="#_x0000_t75" style="width:14.25pt;height:12.75pt" o:ole="">
            <v:imagedata r:id="rId313" o:title=""/>
          </v:shape>
          <o:OLEObject Type="Embed" ProgID="Equation.DSMT4" ShapeID="_x0000_i1178" DrawAspect="Content" ObjectID="_1638626356" r:id="rId314"/>
        </w:object>
      </w:r>
      <w:r w:rsidRPr="00720121">
        <w:rPr>
          <w:rFonts w:ascii="Times New Roman" w:eastAsia="Malgun Gothic" w:hAnsi="Times New Roman" w:cs="Times New Roman"/>
          <w:sz w:val="26"/>
          <w:szCs w:val="26"/>
          <w:lang w:val="vi-VN" w:eastAsia="ko-KR"/>
        </w:rPr>
        <w:t xml:space="preserve"> có giá trị trung bình là </w:t>
      </w:r>
      <w:r w:rsidRPr="00720121">
        <w:rPr>
          <w:rFonts w:ascii="Times New Roman" w:eastAsia="Malgun Gothic" w:hAnsi="Times New Roman" w:cs="Times New Roman"/>
          <w:position w:val="-10"/>
          <w:sz w:val="26"/>
          <w:szCs w:val="26"/>
          <w:lang w:val="vi-VN" w:eastAsia="ko-KR"/>
        </w:rPr>
        <w:object w:dxaOrig="660" w:dyaOrig="340">
          <v:shape id="_x0000_i1179" type="#_x0000_t75" style="width:33pt;height:17.25pt" o:ole="">
            <v:imagedata r:id="rId315" o:title=""/>
          </v:shape>
          <o:OLEObject Type="Embed" ProgID="Equation.DSMT4" ShapeID="_x0000_i1179" DrawAspect="Content" ObjectID="_1638626357" r:id="rId316"/>
        </w:object>
      </w:r>
      <w:r w:rsidRPr="00720121">
        <w:rPr>
          <w:rFonts w:ascii="Times New Roman" w:eastAsia="Malgun Gothic" w:hAnsi="Times New Roman" w:cs="Times New Roman"/>
          <w:sz w:val="26"/>
          <w:szCs w:val="26"/>
          <w:lang w:val="vi-VN" w:eastAsia="ko-KR"/>
        </w:rPr>
        <w:t xml:space="preserve">, và phương sai </w:t>
      </w:r>
      <w:r w:rsidRPr="00720121">
        <w:rPr>
          <w:rFonts w:ascii="Times New Roman" w:eastAsia="Malgun Gothic" w:hAnsi="Times New Roman" w:cs="Times New Roman"/>
          <w:position w:val="-6"/>
          <w:sz w:val="26"/>
          <w:szCs w:val="26"/>
          <w:lang w:val="vi-VN" w:eastAsia="ko-KR"/>
        </w:rPr>
        <w:object w:dxaOrig="780" w:dyaOrig="340">
          <v:shape id="_x0000_i1180" type="#_x0000_t75" style="width:39pt;height:17.25pt" o:ole="">
            <v:imagedata r:id="rId317" o:title=""/>
          </v:shape>
          <o:OLEObject Type="Embed" ProgID="Equation.DSMT4" ShapeID="_x0000_i1180" DrawAspect="Content" ObjectID="_1638626358" r:id="rId318"/>
        </w:object>
      </w:r>
      <w:r w:rsidRPr="00720121">
        <w:rPr>
          <w:rFonts w:ascii="Times New Roman" w:eastAsia="Malgun Gothic" w:hAnsi="Times New Roman" w:cs="Times New Roman"/>
          <w:sz w:val="26"/>
          <w:szCs w:val="26"/>
          <w:lang w:val="vi-VN" w:eastAsia="ko-KR"/>
        </w:rPr>
        <w:t>, không biết phân phối xác suất. Hãy ước lượng các giá trị</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(a) </w:t>
      </w:r>
      <w:r w:rsidRPr="00720121">
        <w:rPr>
          <w:rFonts w:ascii="Times New Roman" w:eastAsia="Malgun Gothic" w:hAnsi="Times New Roman" w:cs="Times New Roman"/>
          <w:position w:val="-16"/>
          <w:sz w:val="26"/>
          <w:szCs w:val="26"/>
          <w:lang w:val="vi-VN" w:eastAsia="ko-KR"/>
        </w:rPr>
        <w:object w:dxaOrig="1820" w:dyaOrig="460">
          <v:shape id="_x0000_i1181" type="#_x0000_t75" style="width:90.75pt;height:23.25pt" o:ole="">
            <v:imagedata r:id="rId319" o:title=""/>
          </v:shape>
          <o:OLEObject Type="Embed" ProgID="Equation.DSMT4" ShapeID="_x0000_i1181" DrawAspect="Content" ObjectID="_1638626359" r:id="rId320"/>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(b) </w:t>
      </w:r>
      <w:r w:rsidRPr="00720121">
        <w:rPr>
          <w:rFonts w:ascii="Times New Roman" w:eastAsia="Malgun Gothic" w:hAnsi="Times New Roman" w:cs="Times New Roman"/>
          <w:position w:val="-10"/>
          <w:sz w:val="26"/>
          <w:szCs w:val="26"/>
          <w:lang w:val="vi-VN" w:eastAsia="ko-KR"/>
        </w:rPr>
        <w:object w:dxaOrig="1560" w:dyaOrig="340">
          <v:shape id="_x0000_i1182" type="#_x0000_t75" style="width:78pt;height:17.25pt" o:ole="">
            <v:imagedata r:id="rId321" o:title=""/>
          </v:shape>
          <o:OLEObject Type="Embed" ProgID="Equation.DSMT4" ShapeID="_x0000_i1182" DrawAspect="Content" ObjectID="_1638626360" r:id="rId322"/>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LỜI GIẢI</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(a) </w:t>
      </w:r>
      <w:r w:rsidRPr="00720121">
        <w:rPr>
          <w:rFonts w:ascii="Calibri" w:eastAsia="Malgun Gothic" w:hAnsi="Calibri" w:cs="Times New Roman"/>
          <w:position w:val="-12"/>
          <w:sz w:val="26"/>
          <w:szCs w:val="26"/>
          <w:lang w:eastAsia="ko-KR"/>
        </w:rPr>
        <w:object w:dxaOrig="6200" w:dyaOrig="360">
          <v:shape id="_x0000_i1183" type="#_x0000_t75" style="width:309.75pt;height:18pt" o:ole="">
            <v:imagedata r:id="rId323" o:title=""/>
          </v:shape>
          <o:OLEObject Type="Embed" ProgID="Equation.DSMT4" ShapeID="_x0000_i1183" DrawAspect="Content" ObjectID="_1638626361" r:id="rId324"/>
        </w:object>
      </w:r>
      <w:r w:rsidRPr="00720121">
        <w:rPr>
          <w:rFonts w:ascii="Times New Roman" w:eastAsia="Malgun Gothic" w:hAnsi="Times New Roman" w:cs="Times New Roman"/>
          <w:sz w:val="26"/>
          <w:szCs w:val="26"/>
          <w:lang w:val="vi-VN" w:eastAsia="ko-KR"/>
        </w:rPr>
        <w:t>.</w: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r>
      <w:r w:rsidRPr="00720121">
        <w:rPr>
          <w:rFonts w:ascii="Times New Roman" w:eastAsia="Malgun Gothic" w:hAnsi="Times New Roman" w:cs="Times New Roman"/>
          <w:position w:val="-50"/>
          <w:sz w:val="26"/>
          <w:szCs w:val="26"/>
          <w:lang w:val="vi-VN" w:eastAsia="ko-KR"/>
        </w:rPr>
        <w:object w:dxaOrig="6900" w:dyaOrig="1160">
          <v:shape id="_x0000_i1184" type="#_x0000_t75" style="width:345pt;height:57.75pt" o:ole="">
            <v:imagedata r:id="rId325" o:title=""/>
          </v:shape>
          <o:OLEObject Type="Embed" ProgID="Equation.DSMT4" ShapeID="_x0000_i1184" DrawAspect="Content" ObjectID="_1638626362" r:id="rId326"/>
        </w:object>
      </w:r>
    </w:p>
    <w:p w:rsidR="00720121" w:rsidRPr="00720121" w:rsidRDefault="00720121" w:rsidP="00720121">
      <w:pPr>
        <w:tabs>
          <w:tab w:val="left" w:pos="720"/>
          <w:tab w:val="left" w:pos="4685"/>
        </w:tabs>
        <w:spacing w:after="160" w:line="259" w:lineRule="auto"/>
        <w:jc w:val="both"/>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val="vi-VN" w:eastAsia="ko-KR"/>
        </w:rPr>
        <w:tab/>
        <w:t>Định lí Chebyshev đúng cho một biến ngẫu nhiên bất kì, và do đó, kết quả thường là yếu. Giá trị đưa ra trong định lí  chỉ là cận dưới. Tức là, ta biết được rằng xác suất để biến ngẫu nhiên nhận giá trị cách giá trị tr</w:t>
      </w:r>
      <w:r w:rsidRPr="00720121">
        <w:rPr>
          <w:rFonts w:ascii="Times New Roman" w:eastAsia="Malgun Gothic" w:hAnsi="Times New Roman" w:cs="Times New Roman"/>
          <w:sz w:val="26"/>
          <w:szCs w:val="26"/>
          <w:lang w:eastAsia="ko-KR"/>
        </w:rPr>
        <w:t>u</w:t>
      </w:r>
      <w:r w:rsidRPr="00720121">
        <w:rPr>
          <w:rFonts w:ascii="Times New Roman" w:eastAsia="Malgun Gothic" w:hAnsi="Times New Roman" w:cs="Times New Roman"/>
          <w:sz w:val="26"/>
          <w:szCs w:val="26"/>
          <w:lang w:val="vi-VN" w:eastAsia="ko-KR"/>
        </w:rPr>
        <w:t xml:space="preserve">ng bình nhỏ hơn 2 lần độ lệch chuẩn, là </w:t>
      </w:r>
      <w:r w:rsidRPr="00720121">
        <w:rPr>
          <w:rFonts w:ascii="Times New Roman" w:eastAsia="Malgun Gothic" w:hAnsi="Times New Roman" w:cs="Times New Roman"/>
          <w:i/>
          <w:sz w:val="26"/>
          <w:szCs w:val="26"/>
          <w:lang w:val="vi-VN" w:eastAsia="ko-KR"/>
        </w:rPr>
        <w:t xml:space="preserve">không nhỏ </w:t>
      </w:r>
      <w:r w:rsidRPr="00720121">
        <w:rPr>
          <w:rFonts w:ascii="Times New Roman" w:eastAsia="Malgun Gothic" w:hAnsi="Times New Roman" w:cs="Times New Roman"/>
          <w:sz w:val="26"/>
          <w:szCs w:val="26"/>
          <w:lang w:val="vi-VN" w:eastAsia="ko-KR"/>
        </w:rPr>
        <w:t>hơn ¾, nhưng ta không thể biết được chính xác là bao nhiêu. Chỉ khi phân phối xác suất đã biết thì ta mới xác định được các xác suất một cách chính xác. Vì lí do đó ta gọi định lí nói trên là một kết quả tự do đối với phân phối. Khi một phân phối cụ thể được đề cập đến , các kết quả sẽ tốt hơn. Định lí Chebyshev chỉ dùng trong trường hợp không biết dạng phân phối xác suất.</w:t>
      </w:r>
    </w:p>
    <w:p w:rsidR="00720121" w:rsidRPr="00720121" w:rsidRDefault="00720121" w:rsidP="0076723C">
      <w:pPr>
        <w:pStyle w:val="Heading1"/>
        <w:rPr>
          <w:rFonts w:ascii="Times New Roman" w:eastAsia="Malgun Gothic" w:hAnsi="Times New Roman" w:cs="Times New Roman"/>
          <w:sz w:val="26"/>
          <w:szCs w:val="26"/>
          <w:lang w:eastAsia="ko-KR"/>
        </w:rPr>
      </w:pPr>
    </w:p>
    <w:p w:rsidR="00720121" w:rsidRPr="00720121" w:rsidRDefault="00720121" w:rsidP="0076723C">
      <w:pPr>
        <w:pStyle w:val="Heading1"/>
        <w:rPr>
          <w:rFonts w:ascii="Times New Roman" w:eastAsia="Malgun Gothic" w:hAnsi="Times New Roman" w:cs="Times New Roman"/>
          <w:lang w:val="vi-VN" w:eastAsia="ko-KR"/>
        </w:rPr>
      </w:pPr>
      <w:bookmarkStart w:id="29" w:name="_Toc28011602"/>
      <w:r w:rsidRPr="00720121">
        <w:rPr>
          <w:rFonts w:ascii="Times New Roman" w:eastAsia="Malgun Gothic" w:hAnsi="Times New Roman" w:cs="Times New Roman"/>
          <w:lang w:eastAsia="ko-KR"/>
        </w:rPr>
        <w:t>III.</w:t>
      </w:r>
      <w:r w:rsidRPr="00720121">
        <w:rPr>
          <w:rFonts w:ascii="Times New Roman" w:eastAsia="Malgun Gothic" w:hAnsi="Times New Roman" w:cs="Times New Roman"/>
          <w:lang w:val="vi-VN" w:eastAsia="ko-KR"/>
        </w:rPr>
        <w:t>Bài tập</w:t>
      </w:r>
      <w:bookmarkEnd w:id="29"/>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Giả sử một cửa hàng tạp phẩm mua vào 5 thùng sữa với giá 1,2USD mỗi thùng và bán ra với giá 1,65USD một thùng. Sau khi hết hạn sử dụng, số sữa chưa bán được sẽ bỏ đi và chủ cửa hàng chỉ phải trả cho nhà phân phối số tiền bằng 3/4 giá mua vào. Nếu phân phối xác suất của biến ngẫu nhiên </w:t>
      </w:r>
      <w:r w:rsidRPr="00720121">
        <w:rPr>
          <w:rFonts w:ascii="Times New Roman" w:eastAsia="Malgun Gothic" w:hAnsi="Times New Roman" w:cs="Times New Roman"/>
          <w:position w:val="-4"/>
          <w:sz w:val="26"/>
          <w:szCs w:val="26"/>
          <w:lang w:val="vi-VN" w:eastAsia="ko-KR"/>
        </w:rPr>
        <w:object w:dxaOrig="279" w:dyaOrig="260">
          <v:shape id="_x0000_i1185" type="#_x0000_t75" style="width:14.25pt;height:12.75pt" o:ole="">
            <v:imagedata r:id="rId327" o:title=""/>
          </v:shape>
          <o:OLEObject Type="Embed" ProgID="Equation.DSMT4" ShapeID="_x0000_i1185" DrawAspect="Content" ObjectID="_1638626363" r:id="rId328"/>
        </w:object>
      </w:r>
      <w:r w:rsidRPr="00720121">
        <w:rPr>
          <w:rFonts w:ascii="Times New Roman" w:eastAsia="Malgun Gothic" w:hAnsi="Times New Roman" w:cs="Times New Roman"/>
          <w:sz w:val="26"/>
          <w:szCs w:val="26"/>
          <w:lang w:val="vi-VN" w:eastAsia="ko-KR"/>
        </w:rPr>
        <w:t>, số thùng sữa bán được tại cửa hàng, là</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197"/>
        <w:gridCol w:w="1152"/>
        <w:gridCol w:w="1242"/>
        <w:gridCol w:w="1270"/>
        <w:gridCol w:w="1197"/>
        <w:gridCol w:w="1197"/>
      </w:tblGrid>
      <w:tr w:rsidR="00720121" w:rsidRPr="00720121" w:rsidTr="0076723C">
        <w:tc>
          <w:tcPr>
            <w:tcW w:w="99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4"/>
                <w:sz w:val="26"/>
                <w:szCs w:val="26"/>
                <w:lang w:val="vi-VN" w:eastAsia="ko-KR"/>
              </w:rPr>
              <w:object w:dxaOrig="200" w:dyaOrig="300">
                <v:shape id="_x0000_i1186" type="#_x0000_t75" style="width:9.75pt;height:15pt" o:ole="">
                  <v:imagedata r:id="rId329" o:title=""/>
                </v:shape>
                <o:OLEObject Type="Embed" ProgID="Equation.DSMT4" ShapeID="_x0000_i1186" DrawAspect="Content" ObjectID="_1638626364" r:id="rId330"/>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4"/>
                <w:sz w:val="26"/>
                <w:szCs w:val="26"/>
                <w:lang w:val="vi-VN" w:eastAsia="ko-KR"/>
              </w:rPr>
              <w:object w:dxaOrig="279" w:dyaOrig="260">
                <v:shape id="_x0000_i1187" type="#_x0000_t75" style="width:14.25pt;height:12.75pt" o:ole="">
                  <v:imagedata r:id="rId331" o:title=""/>
                </v:shape>
                <o:OLEObject Type="Embed" ProgID="Equation.DSMT4" ShapeID="_x0000_i1187" DrawAspect="Content" ObjectID="_1638626365" r:id="rId332"/>
              </w:object>
            </w:r>
          </w:p>
        </w:tc>
        <w:tc>
          <w:tcPr>
            <w:tcW w:w="1350" w:type="dxa"/>
            <w:tcBorders>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0</w:t>
            </w:r>
          </w:p>
        </w:tc>
        <w:tc>
          <w:tcPr>
            <w:tcW w:w="1294"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1</w:t>
            </w:r>
          </w:p>
        </w:tc>
        <w:tc>
          <w:tcPr>
            <w:tcW w:w="1406"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2</w:t>
            </w:r>
          </w:p>
        </w:tc>
        <w:tc>
          <w:tcPr>
            <w:tcW w:w="144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3</w:t>
            </w:r>
          </w:p>
        </w:tc>
        <w:tc>
          <w:tcPr>
            <w:tcW w:w="135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4</w:t>
            </w:r>
          </w:p>
        </w:tc>
        <w:tc>
          <w:tcPr>
            <w:tcW w:w="1350" w:type="dxa"/>
            <w:tcBorders>
              <w:lef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5</w:t>
            </w:r>
          </w:p>
        </w:tc>
      </w:tr>
      <w:tr w:rsidR="00720121" w:rsidRPr="00720121" w:rsidTr="0076723C">
        <w:tc>
          <w:tcPr>
            <w:tcW w:w="990" w:type="dxa"/>
            <w:shd w:val="clear" w:color="auto" w:fill="auto"/>
            <w:vAlign w:val="center"/>
          </w:tcPr>
          <w:p w:rsidR="00720121" w:rsidRPr="00720121" w:rsidRDefault="00720121" w:rsidP="00720121">
            <w:pPr>
              <w:tabs>
                <w:tab w:val="center" w:pos="390"/>
                <w:tab w:val="right" w:pos="78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580" w:dyaOrig="340">
                <v:shape id="_x0000_i1188" type="#_x0000_t75" style="width:29.25pt;height:17.25pt" o:ole="">
                  <v:imagedata r:id="rId333" o:title=""/>
                </v:shape>
                <o:OLEObject Type="Embed" ProgID="Equation.DSMT4" ShapeID="_x0000_i1188" DrawAspect="Content" ObjectID="_1638626366" r:id="rId334"/>
              </w:object>
            </w:r>
          </w:p>
        </w:tc>
        <w:tc>
          <w:tcPr>
            <w:tcW w:w="1350" w:type="dxa"/>
            <w:tcBorders>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89" type="#_x0000_t75" style="width:18pt;height:36pt" o:ole="">
                  <v:imagedata r:id="rId335" o:title=""/>
                </v:shape>
                <o:OLEObject Type="Embed" ProgID="Equation.DSMT4" ShapeID="_x0000_i1189" DrawAspect="Content" ObjectID="_1638626367" r:id="rId336"/>
              </w:object>
            </w:r>
          </w:p>
        </w:tc>
        <w:tc>
          <w:tcPr>
            <w:tcW w:w="1294"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90" type="#_x0000_t75" style="width:18pt;height:36pt" o:ole="">
                  <v:imagedata r:id="rId337" o:title=""/>
                </v:shape>
                <o:OLEObject Type="Embed" ProgID="Equation.DSMT4" ShapeID="_x0000_i1190" DrawAspect="Content" ObjectID="_1638626368" r:id="rId338"/>
              </w:object>
            </w:r>
          </w:p>
        </w:tc>
        <w:tc>
          <w:tcPr>
            <w:tcW w:w="1406"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91" type="#_x0000_t75" style="width:18pt;height:36pt" o:ole="">
                  <v:imagedata r:id="rId339" o:title=""/>
                </v:shape>
                <o:OLEObject Type="Embed" ProgID="Equation.DSMT4" ShapeID="_x0000_i1191" DrawAspect="Content" ObjectID="_1638626369" r:id="rId340"/>
              </w:object>
            </w:r>
          </w:p>
        </w:tc>
        <w:tc>
          <w:tcPr>
            <w:tcW w:w="144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92" type="#_x0000_t75" style="width:18pt;height:36pt" o:ole="">
                  <v:imagedata r:id="rId341" o:title=""/>
                </v:shape>
                <o:OLEObject Type="Embed" ProgID="Equation.DSMT4" ShapeID="_x0000_i1192" DrawAspect="Content" ObjectID="_1638626370" r:id="rId342"/>
              </w:object>
            </w:r>
          </w:p>
        </w:tc>
        <w:tc>
          <w:tcPr>
            <w:tcW w:w="135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93" type="#_x0000_t75" style="width:18pt;height:36pt" o:ole="">
                  <v:imagedata r:id="rId343" o:title=""/>
                </v:shape>
                <o:OLEObject Type="Embed" ProgID="Equation.DSMT4" ShapeID="_x0000_i1193" DrawAspect="Content" ObjectID="_1638626371" r:id="rId344"/>
              </w:object>
            </w:r>
          </w:p>
        </w:tc>
        <w:tc>
          <w:tcPr>
            <w:tcW w:w="1350" w:type="dxa"/>
            <w:tcBorders>
              <w:lef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360" w:dyaOrig="720">
                <v:shape id="_x0000_i1194" type="#_x0000_t75" style="width:18pt;height:36pt" o:ole="">
                  <v:imagedata r:id="rId345" o:title=""/>
                </v:shape>
                <o:OLEObject Type="Embed" ProgID="Equation.DSMT4" ShapeID="_x0000_i1194" DrawAspect="Content" ObjectID="_1638626372" r:id="rId346"/>
              </w:object>
            </w:r>
          </w:p>
        </w:tc>
      </w:tr>
    </w:tbl>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Hãy tìm lợi nhuận mà chủ cửa hàng hy vọng thu được.</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4"/>
          <w:sz w:val="26"/>
          <w:szCs w:val="26"/>
          <w:lang w:val="vi-VN" w:eastAsia="ko-KR"/>
        </w:rPr>
        <w:object w:dxaOrig="279" w:dyaOrig="260">
          <v:shape id="_x0000_i1195" type="#_x0000_t75" style="width:14.25pt;height:12.75pt" o:ole="">
            <v:imagedata r:id="rId347" o:title=""/>
          </v:shape>
          <o:OLEObject Type="Embed" ProgID="Equation.DSMT4" ShapeID="_x0000_i1195" DrawAspect="Content" ObjectID="_1638626373" r:id="rId348"/>
        </w:object>
      </w:r>
      <w:r w:rsidRPr="00720121">
        <w:rPr>
          <w:rFonts w:ascii="Times New Roman" w:eastAsia="Malgun Gothic" w:hAnsi="Times New Roman" w:cs="Times New Roman"/>
          <w:sz w:val="26"/>
          <w:szCs w:val="26"/>
          <w:lang w:val="vi-VN" w:eastAsia="ko-KR"/>
        </w:rPr>
        <w:t xml:space="preserve"> là biến ngẫu nhiên có phân phối xác suất cho bởi bảng sau:</w:t>
      </w:r>
    </w:p>
    <w:tbl>
      <w:tblPr>
        <w:tblW w:w="0" w:type="auto"/>
        <w:tblInd w:w="3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70"/>
        <w:gridCol w:w="1940"/>
        <w:gridCol w:w="1660"/>
      </w:tblGrid>
      <w:tr w:rsidR="00720121" w:rsidRPr="00720121" w:rsidTr="0076723C">
        <w:tc>
          <w:tcPr>
            <w:tcW w:w="99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4"/>
                <w:sz w:val="26"/>
                <w:szCs w:val="26"/>
                <w:lang w:val="vi-VN" w:eastAsia="ko-KR"/>
              </w:rPr>
              <w:object w:dxaOrig="200" w:dyaOrig="300">
                <v:shape id="_x0000_i1196" type="#_x0000_t75" style="width:9.75pt;height:15pt" o:ole="">
                  <v:imagedata r:id="rId329" o:title=""/>
                </v:shape>
                <o:OLEObject Type="Embed" ProgID="Equation.DSMT4" ShapeID="_x0000_i1196" DrawAspect="Content" ObjectID="_1638626374" r:id="rId349"/>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4"/>
                <w:sz w:val="26"/>
                <w:szCs w:val="26"/>
                <w:lang w:val="vi-VN" w:eastAsia="ko-KR"/>
              </w:rPr>
              <w:object w:dxaOrig="279" w:dyaOrig="260">
                <v:shape id="_x0000_i1197" type="#_x0000_t75" style="width:14.25pt;height:12.75pt" o:ole="">
                  <v:imagedata r:id="rId331" o:title=""/>
                </v:shape>
                <o:OLEObject Type="Embed" ProgID="Equation.DSMT4" ShapeID="_x0000_i1197" DrawAspect="Content" ObjectID="_1638626375" r:id="rId350"/>
              </w:object>
            </w:r>
          </w:p>
        </w:tc>
        <w:tc>
          <w:tcPr>
            <w:tcW w:w="1570" w:type="dxa"/>
            <w:tcBorders>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6"/>
                <w:sz w:val="26"/>
                <w:szCs w:val="26"/>
                <w:lang w:val="vi-VN" w:eastAsia="ko-KR"/>
              </w:rPr>
              <w:object w:dxaOrig="360" w:dyaOrig="300">
                <v:shape id="_x0000_i1198" type="#_x0000_t75" style="width:18pt;height:15pt" o:ole="">
                  <v:imagedata r:id="rId351" o:title=""/>
                </v:shape>
                <o:OLEObject Type="Embed" ProgID="Equation.DSMT4" ShapeID="_x0000_i1198" DrawAspect="Content" ObjectID="_1638626376" r:id="rId352"/>
              </w:object>
            </w:r>
            <w:r w:rsidRPr="00720121">
              <w:rPr>
                <w:rFonts w:ascii="Times New Roman" w:eastAsia="Malgun Gothic" w:hAnsi="Times New Roman" w:cs="Times New Roman"/>
                <w:sz w:val="26"/>
                <w:szCs w:val="26"/>
                <w:lang w:val="vi-VN" w:eastAsia="ko-KR"/>
              </w:rPr>
              <w:t xml:space="preserve"> </w:t>
            </w:r>
          </w:p>
        </w:tc>
        <w:tc>
          <w:tcPr>
            <w:tcW w:w="194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6</w:t>
            </w:r>
          </w:p>
        </w:tc>
        <w:tc>
          <w:tcPr>
            <w:tcW w:w="1660" w:type="dxa"/>
            <w:tcBorders>
              <w:left w:val="nil"/>
              <w:right w:val="single" w:sz="4" w:space="0" w:color="auto"/>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9</w:t>
            </w:r>
          </w:p>
        </w:tc>
      </w:tr>
      <w:tr w:rsidR="00720121" w:rsidRPr="00720121" w:rsidTr="0076723C">
        <w:tc>
          <w:tcPr>
            <w:tcW w:w="990" w:type="dxa"/>
            <w:shd w:val="clear" w:color="auto" w:fill="auto"/>
            <w:vAlign w:val="center"/>
          </w:tcPr>
          <w:p w:rsidR="00720121" w:rsidRPr="00720121" w:rsidRDefault="00720121" w:rsidP="00720121">
            <w:pPr>
              <w:tabs>
                <w:tab w:val="center" w:pos="390"/>
                <w:tab w:val="right" w:pos="78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10"/>
                <w:sz w:val="26"/>
                <w:szCs w:val="26"/>
                <w:lang w:val="vi-VN" w:eastAsia="ko-KR"/>
              </w:rPr>
              <w:object w:dxaOrig="580" w:dyaOrig="340">
                <v:shape id="_x0000_i1199" type="#_x0000_t75" style="width:29.25pt;height:17.25pt" o:ole="">
                  <v:imagedata r:id="rId333" o:title=""/>
                </v:shape>
                <o:OLEObject Type="Embed" ProgID="Equation.DSMT4" ShapeID="_x0000_i1199" DrawAspect="Content" ObjectID="_1638626377" r:id="rId353"/>
              </w:object>
            </w:r>
          </w:p>
        </w:tc>
        <w:tc>
          <w:tcPr>
            <w:tcW w:w="1570" w:type="dxa"/>
            <w:tcBorders>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260" w:dyaOrig="720">
                <v:shape id="_x0000_i1200" type="#_x0000_t75" style="width:12.75pt;height:36pt" o:ole="">
                  <v:imagedata r:id="rId354" o:title=""/>
                </v:shape>
                <o:OLEObject Type="Embed" ProgID="Equation.DSMT4" ShapeID="_x0000_i1200" DrawAspect="Content" ObjectID="_1638626378" r:id="rId355"/>
              </w:object>
            </w:r>
          </w:p>
        </w:tc>
        <w:tc>
          <w:tcPr>
            <w:tcW w:w="1940" w:type="dxa"/>
            <w:tcBorders>
              <w:left w:val="nil"/>
              <w:right w:val="nil"/>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8"/>
                <w:sz w:val="26"/>
                <w:szCs w:val="26"/>
                <w:lang w:val="vi-VN" w:eastAsia="ko-KR"/>
              </w:rPr>
              <w:object w:dxaOrig="240" w:dyaOrig="720">
                <v:shape id="_x0000_i1201" type="#_x0000_t75" style="width:12pt;height:36pt" o:ole="">
                  <v:imagedata r:id="rId356" o:title=""/>
                </v:shape>
                <o:OLEObject Type="Embed" ProgID="Equation.DSMT4" ShapeID="_x0000_i1201" DrawAspect="Content" ObjectID="_1638626379" r:id="rId357"/>
              </w:object>
            </w:r>
          </w:p>
        </w:tc>
        <w:tc>
          <w:tcPr>
            <w:tcW w:w="1660" w:type="dxa"/>
            <w:tcBorders>
              <w:left w:val="nil"/>
              <w:right w:val="single" w:sz="4" w:space="0" w:color="auto"/>
            </w:tcBorders>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26"/>
                <w:sz w:val="26"/>
                <w:szCs w:val="26"/>
                <w:lang w:val="vi-VN" w:eastAsia="ko-KR"/>
              </w:rPr>
              <w:object w:dxaOrig="260" w:dyaOrig="700">
                <v:shape id="_x0000_i1202" type="#_x0000_t75" style="width:12.75pt;height:35.25pt" o:ole="">
                  <v:imagedata r:id="rId358" o:title=""/>
                </v:shape>
                <o:OLEObject Type="Embed" ProgID="Equation.DSMT4" ShapeID="_x0000_i1202" DrawAspect="Content" ObjectID="_1638626380" r:id="rId359"/>
              </w:object>
            </w:r>
          </w:p>
        </w:tc>
      </w:tr>
    </w:tbl>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ab/>
        <w:t xml:space="preserve">Hãy tìm </w:t>
      </w:r>
      <w:r w:rsidRPr="00720121">
        <w:rPr>
          <w:rFonts w:ascii="Times New Roman" w:eastAsia="Malgun Gothic" w:hAnsi="Times New Roman" w:cs="Times New Roman"/>
          <w:position w:val="-10"/>
          <w:sz w:val="26"/>
          <w:szCs w:val="26"/>
          <w:lang w:val="vi-VN" w:eastAsia="ko-KR"/>
        </w:rPr>
        <w:object w:dxaOrig="660" w:dyaOrig="340">
          <v:shape id="_x0000_i1203" type="#_x0000_t75" style="width:33pt;height:17.25pt" o:ole="">
            <v:imagedata r:id="rId360" o:title=""/>
          </v:shape>
          <o:OLEObject Type="Embed" ProgID="Equation.DSMT4" ShapeID="_x0000_i1203" DrawAspect="Content" ObjectID="_1638626381" r:id="rId361"/>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10"/>
          <w:sz w:val="26"/>
          <w:szCs w:val="26"/>
          <w:lang w:val="vi-VN" w:eastAsia="ko-KR"/>
        </w:rPr>
        <w:object w:dxaOrig="760" w:dyaOrig="380">
          <v:shape id="_x0000_i1204" type="#_x0000_t75" style="width:38.25pt;height:18.75pt" o:ole="">
            <v:imagedata r:id="rId362" o:title=""/>
          </v:shape>
          <o:OLEObject Type="Embed" ProgID="Equation.DSMT4" ShapeID="_x0000_i1204" DrawAspect="Content" ObjectID="_1638626382" r:id="rId363"/>
        </w:object>
      </w:r>
      <w:r w:rsidRPr="00720121">
        <w:rPr>
          <w:rFonts w:ascii="Times New Roman" w:eastAsia="Malgun Gothic" w:hAnsi="Times New Roman" w:cs="Times New Roman"/>
          <w:sz w:val="26"/>
          <w:szCs w:val="26"/>
          <w:lang w:val="vi-VN" w:eastAsia="ko-KR"/>
        </w:rPr>
        <w:t xml:space="preserve"> và sau đó sử dụng kết quả để tính </w:t>
      </w:r>
      <w:r w:rsidRPr="00720121">
        <w:rPr>
          <w:rFonts w:ascii="Times New Roman" w:eastAsia="Malgun Gothic" w:hAnsi="Times New Roman" w:cs="Times New Roman"/>
          <w:position w:val="-10"/>
          <w:sz w:val="26"/>
          <w:szCs w:val="26"/>
          <w:lang w:val="vi-VN" w:eastAsia="ko-KR"/>
        </w:rPr>
        <w:object w:dxaOrig="1420" w:dyaOrig="380">
          <v:shape id="_x0000_i1205" type="#_x0000_t75" style="width:71.25pt;height:18.75pt" o:ole="">
            <v:imagedata r:id="rId364" o:title=""/>
          </v:shape>
          <o:OLEObject Type="Embed" ProgID="Equation.DSMT4" ShapeID="_x0000_i1205" DrawAspect="Content" ObjectID="_1638626383" r:id="rId365"/>
        </w:object>
      </w:r>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Số thời gian, theo đơn vị 100 giờ, một học sinh sử dụng máy stereo trong khoảng thời gian một năm là biến ngẫu nhiên </w:t>
      </w:r>
      <w:r w:rsidRPr="00720121">
        <w:rPr>
          <w:rFonts w:ascii="Times New Roman" w:eastAsia="Malgun Gothic" w:hAnsi="Times New Roman" w:cs="Times New Roman"/>
          <w:position w:val="-4"/>
          <w:sz w:val="26"/>
          <w:szCs w:val="26"/>
          <w:lang w:val="vi-VN" w:eastAsia="ko-KR"/>
        </w:rPr>
        <w:object w:dxaOrig="279" w:dyaOrig="260">
          <v:shape id="_x0000_i1206" type="#_x0000_t75" style="width:14.25pt;height:12.75pt" o:ole="">
            <v:imagedata r:id="rId366" o:title=""/>
          </v:shape>
          <o:OLEObject Type="Embed" ProgID="Equation.DSMT4" ShapeID="_x0000_i1206" DrawAspect="Content" ObjectID="_1638626384" r:id="rId367"/>
        </w:object>
      </w:r>
      <w:r w:rsidRPr="00720121">
        <w:rPr>
          <w:rFonts w:ascii="Times New Roman" w:eastAsia="Malgun Gothic" w:hAnsi="Times New Roman" w:cs="Times New Roman"/>
          <w:sz w:val="26"/>
          <w:szCs w:val="26"/>
          <w:lang w:val="vi-VN" w:eastAsia="ko-KR"/>
        </w:rPr>
        <w:t xml:space="preserve"> có hàm mật độ</w:t>
      </w:r>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58"/>
          <w:sz w:val="26"/>
          <w:szCs w:val="26"/>
          <w:lang w:val="vi-VN" w:eastAsia="ko-KR"/>
        </w:rPr>
        <w:object w:dxaOrig="2940" w:dyaOrig="1300">
          <v:shape id="_x0000_i1207" type="#_x0000_t75" style="width:147pt;height:65.25pt" o:ole="">
            <v:imagedata r:id="rId368" o:title=""/>
          </v:shape>
          <o:OLEObject Type="Embed" ProgID="Equation.DSMT4" ShapeID="_x0000_i1207" DrawAspect="Content" ObjectID="_1638626385" r:id="rId369"/>
        </w:object>
      </w:r>
    </w:p>
    <w:p w:rsidR="00720121" w:rsidRPr="00720121" w:rsidRDefault="00720121" w:rsidP="00720121">
      <w:pPr>
        <w:tabs>
          <w:tab w:val="left" w:pos="720"/>
        </w:tabs>
        <w:spacing w:after="160" w:line="259" w:lineRule="auto"/>
        <w:ind w:left="720"/>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Sử dụng Định lí </w:t>
      </w:r>
      <w:r w:rsidRPr="00720121">
        <w:rPr>
          <w:rFonts w:ascii="Times New Roman" w:eastAsia="Malgun Gothic" w:hAnsi="Times New Roman" w:cs="Times New Roman"/>
          <w:sz w:val="26"/>
          <w:szCs w:val="26"/>
          <w:lang w:eastAsia="ko-KR"/>
        </w:rPr>
        <w:t>2</w:t>
      </w:r>
      <w:r w:rsidRPr="00720121">
        <w:rPr>
          <w:rFonts w:ascii="Times New Roman" w:eastAsia="Malgun Gothic" w:hAnsi="Times New Roman" w:cs="Times New Roman"/>
          <w:sz w:val="26"/>
          <w:szCs w:val="26"/>
          <w:lang w:val="vi-VN" w:eastAsia="ko-KR"/>
        </w:rPr>
        <w:t xml:space="preserve"> để tính giá trị trung bình của biến ngẫu nhiên </w:t>
      </w:r>
      <w:r w:rsidRPr="00720121">
        <w:rPr>
          <w:rFonts w:ascii="Times New Roman" w:eastAsia="Malgun Gothic" w:hAnsi="Times New Roman" w:cs="Times New Roman"/>
          <w:position w:val="-6"/>
          <w:sz w:val="26"/>
          <w:szCs w:val="26"/>
          <w:lang w:eastAsia="ko-KR"/>
        </w:rPr>
        <w:object w:dxaOrig="1860" w:dyaOrig="340">
          <v:shape id="_x0000_i1208" type="#_x0000_t75" style="width:93pt;height:17.25pt" o:ole="">
            <v:imagedata r:id="rId370" o:title=""/>
          </v:shape>
          <o:OLEObject Type="Embed" ProgID="Equation.DSMT4" ShapeID="_x0000_i1208" DrawAspect="Content" ObjectID="_1638626386" r:id="rId371"/>
        </w:object>
      </w:r>
      <w:r w:rsidRPr="00720121">
        <w:rPr>
          <w:rFonts w:ascii="Times New Roman" w:eastAsia="Malgun Gothic" w:hAnsi="Times New Roman" w:cs="Times New Roman"/>
          <w:sz w:val="26"/>
          <w:szCs w:val="26"/>
          <w:lang w:val="vi-VN" w:eastAsia="ko-KR"/>
        </w:rPr>
        <w:t xml:space="preserve">, trong đó </w:t>
      </w:r>
      <w:r w:rsidRPr="00720121">
        <w:rPr>
          <w:rFonts w:ascii="Times New Roman" w:eastAsia="Malgun Gothic" w:hAnsi="Times New Roman" w:cs="Times New Roman"/>
          <w:position w:val="-4"/>
          <w:sz w:val="26"/>
          <w:szCs w:val="26"/>
          <w:lang w:eastAsia="ko-KR"/>
        </w:rPr>
        <w:object w:dxaOrig="240" w:dyaOrig="260">
          <v:shape id="_x0000_i1209" type="#_x0000_t75" style="width:12pt;height:12.75pt" o:ole="">
            <v:imagedata r:id="rId372" o:title=""/>
          </v:shape>
          <o:OLEObject Type="Embed" ProgID="Equation.DSMT4" ShapeID="_x0000_i1209" DrawAspect="Content" ObjectID="_1638626387" r:id="rId373"/>
        </w:object>
      </w:r>
      <w:r w:rsidRPr="00720121">
        <w:rPr>
          <w:rFonts w:ascii="Times New Roman" w:eastAsia="Malgun Gothic" w:hAnsi="Times New Roman" w:cs="Times New Roman"/>
          <w:sz w:val="26"/>
          <w:szCs w:val="26"/>
          <w:lang w:val="vi-VN" w:eastAsia="ko-KR"/>
        </w:rPr>
        <w:t xml:space="preserve"> là số kilowat điện đã dùng.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Cho </w:t>
      </w:r>
      <w:r w:rsidRPr="00720121">
        <w:rPr>
          <w:rFonts w:ascii="Times New Roman" w:eastAsia="Malgun Gothic" w:hAnsi="Times New Roman" w:cs="Times New Roman"/>
          <w:position w:val="-4"/>
          <w:sz w:val="26"/>
          <w:szCs w:val="26"/>
          <w:lang w:eastAsia="ko-KR"/>
        </w:rPr>
        <w:object w:dxaOrig="279" w:dyaOrig="260">
          <v:shape id="_x0000_i1210" type="#_x0000_t75" style="width:14.25pt;height:12.75pt" o:ole="">
            <v:imagedata r:id="rId374" o:title=""/>
          </v:shape>
          <o:OLEObject Type="Embed" ProgID="Equation.DSMT4" ShapeID="_x0000_i1210" DrawAspect="Content" ObjectID="_1638626388" r:id="rId375"/>
        </w:object>
      </w:r>
      <w:r w:rsidRPr="00720121">
        <w:rPr>
          <w:rFonts w:ascii="Times New Roman" w:eastAsia="Malgun Gothic" w:hAnsi="Times New Roman" w:cs="Times New Roman"/>
          <w:sz w:val="26"/>
          <w:szCs w:val="26"/>
          <w:lang w:val="vi-VN" w:eastAsia="ko-KR"/>
        </w:rPr>
        <w:t xml:space="preserve"> là biến ngẫu nhiên với </w:t>
      </w:r>
      <w:r w:rsidRPr="00720121">
        <w:rPr>
          <w:rFonts w:ascii="Times New Roman" w:eastAsia="Malgun Gothic" w:hAnsi="Times New Roman" w:cs="Times New Roman"/>
          <w:position w:val="-10"/>
          <w:sz w:val="26"/>
          <w:szCs w:val="26"/>
          <w:lang w:eastAsia="ko-KR"/>
        </w:rPr>
        <w:object w:dxaOrig="1780" w:dyaOrig="380">
          <v:shape id="_x0000_i1211" type="#_x0000_t75" style="width:89.25pt;height:18.75pt" o:ole="">
            <v:imagedata r:id="rId376" o:title=""/>
          </v:shape>
          <o:OLEObject Type="Embed" ProgID="Equation.DSMT4" ShapeID="_x0000_i1211" DrawAspect="Content" ObjectID="_1638626389" r:id="rId377"/>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10"/>
          <w:sz w:val="26"/>
          <w:szCs w:val="26"/>
          <w:lang w:eastAsia="ko-KR"/>
        </w:rPr>
        <w:object w:dxaOrig="1719" w:dyaOrig="380">
          <v:shape id="_x0000_i1212" type="#_x0000_t75" style="width:86.25pt;height:18.75pt" o:ole="">
            <v:imagedata r:id="rId378" o:title=""/>
          </v:shape>
          <o:OLEObject Type="Embed" ProgID="Equation.DSMT4" ShapeID="_x0000_i1212" DrawAspect="Content" ObjectID="_1638626390" r:id="rId379"/>
        </w:object>
      </w:r>
      <w:r w:rsidRPr="00720121">
        <w:rPr>
          <w:rFonts w:ascii="Times New Roman" w:eastAsia="Malgun Gothic" w:hAnsi="Times New Roman" w:cs="Times New Roman"/>
          <w:sz w:val="26"/>
          <w:szCs w:val="26"/>
          <w:lang w:val="vi-VN" w:eastAsia="ko-KR"/>
        </w:rPr>
        <w:t xml:space="preserve">. Hãy xác định </w:t>
      </w:r>
      <w:r w:rsidRPr="00720121">
        <w:rPr>
          <w:rFonts w:ascii="Times New Roman" w:eastAsia="Malgun Gothic" w:hAnsi="Times New Roman" w:cs="Times New Roman"/>
          <w:position w:val="-10"/>
          <w:sz w:val="26"/>
          <w:szCs w:val="26"/>
          <w:lang w:eastAsia="ko-KR"/>
        </w:rPr>
        <w:object w:dxaOrig="260" w:dyaOrig="279">
          <v:shape id="_x0000_i1213" type="#_x0000_t75" style="width:12.75pt;height:14.25pt" o:ole="">
            <v:imagedata r:id="rId380" o:title=""/>
          </v:shape>
          <o:OLEObject Type="Embed" ProgID="Equation.DSMT4" ShapeID="_x0000_i1213" DrawAspect="Content" ObjectID="_1638626391" r:id="rId381"/>
        </w:object>
      </w:r>
      <w:r w:rsidRPr="00720121">
        <w:rPr>
          <w:rFonts w:ascii="Times New Roman" w:eastAsia="Malgun Gothic" w:hAnsi="Times New Roman" w:cs="Times New Roman"/>
          <w:sz w:val="26"/>
          <w:szCs w:val="26"/>
          <w:lang w:eastAsia="ko-KR"/>
        </w:rPr>
        <w:t xml:space="preserve">, </w:t>
      </w:r>
      <w:r w:rsidRPr="00720121">
        <w:rPr>
          <w:rFonts w:ascii="Times New Roman" w:eastAsia="Malgun Gothic" w:hAnsi="Times New Roman" w:cs="Times New Roman"/>
          <w:position w:val="-6"/>
          <w:sz w:val="26"/>
          <w:szCs w:val="26"/>
          <w:lang w:eastAsia="ko-KR"/>
        </w:rPr>
        <w:object w:dxaOrig="340" w:dyaOrig="340">
          <v:shape id="_x0000_i1214" type="#_x0000_t75" style="width:17.25pt;height:17.25pt" o:ole="">
            <v:imagedata r:id="rId382" o:title=""/>
          </v:shape>
          <o:OLEObject Type="Embed" ProgID="Equation.DSMT4" ShapeID="_x0000_i1214" DrawAspect="Content" ObjectID="_1638626392" r:id="rId383"/>
        </w:object>
      </w:r>
      <w:r w:rsidRPr="00720121">
        <w:rPr>
          <w:rFonts w:ascii="Times New Roman" w:eastAsia="Malgun Gothic" w:hAnsi="Times New Roman" w:cs="Times New Roman"/>
          <w:sz w:val="26"/>
          <w:szCs w:val="26"/>
          <w:lang w:eastAsia="ko-KR"/>
        </w:rPr>
        <w:t>.</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lastRenderedPageBreak/>
        <w:t xml:space="preserve">Giả sử </w:t>
      </w:r>
      <w:r w:rsidRPr="00720121">
        <w:rPr>
          <w:rFonts w:ascii="Times New Roman" w:eastAsia="Malgun Gothic" w:hAnsi="Times New Roman" w:cs="Times New Roman"/>
          <w:position w:val="-4"/>
          <w:sz w:val="26"/>
          <w:szCs w:val="26"/>
          <w:lang w:eastAsia="ko-KR"/>
        </w:rPr>
        <w:object w:dxaOrig="279" w:dyaOrig="260">
          <v:shape id="_x0000_i1215" type="#_x0000_t75" style="width:14.25pt;height:12.75pt" o:ole="">
            <v:imagedata r:id="rId384" o:title=""/>
          </v:shape>
          <o:OLEObject Type="Embed" ProgID="Equation.DSMT4" ShapeID="_x0000_i1215" DrawAspect="Content" ObjectID="_1638626393" r:id="rId385"/>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4"/>
          <w:sz w:val="26"/>
          <w:szCs w:val="26"/>
          <w:lang w:eastAsia="ko-KR"/>
        </w:rPr>
        <w:object w:dxaOrig="240" w:dyaOrig="260">
          <v:shape id="_x0000_i1216" type="#_x0000_t75" style="width:12pt;height:12.75pt" o:ole="">
            <v:imagedata r:id="rId386" o:title=""/>
          </v:shape>
          <o:OLEObject Type="Embed" ProgID="Equation.DSMT4" ShapeID="_x0000_i1216" DrawAspect="Content" ObjectID="_1638626394" r:id="rId387"/>
        </w:object>
      </w:r>
      <w:r w:rsidRPr="00720121">
        <w:rPr>
          <w:rFonts w:ascii="Times New Roman" w:eastAsia="Malgun Gothic" w:hAnsi="Times New Roman" w:cs="Times New Roman"/>
          <w:sz w:val="26"/>
          <w:szCs w:val="26"/>
          <w:lang w:val="vi-VN" w:eastAsia="ko-KR"/>
        </w:rPr>
        <w:t xml:space="preserve"> là hai biến ngẫu nhiên độc lập với phân phối xác suất đồng thời như sau</w:t>
      </w:r>
    </w:p>
    <w:tbl>
      <w:tblPr>
        <w:tblW w:w="0" w:type="auto"/>
        <w:tblInd w:w="2448" w:type="dxa"/>
        <w:tblLook w:val="04A0" w:firstRow="1" w:lastRow="0" w:firstColumn="1" w:lastColumn="0" w:noHBand="0" w:noVBand="1"/>
      </w:tblPr>
      <w:tblGrid>
        <w:gridCol w:w="990"/>
        <w:gridCol w:w="900"/>
        <w:gridCol w:w="810"/>
        <w:gridCol w:w="1440"/>
        <w:gridCol w:w="2160"/>
      </w:tblGrid>
      <w:tr w:rsidR="00720121" w:rsidRPr="00720121" w:rsidTr="0076723C">
        <w:tc>
          <w:tcPr>
            <w:tcW w:w="1890" w:type="dxa"/>
            <w:gridSpan w:val="2"/>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b/>
                <w:i/>
                <w:sz w:val="26"/>
                <w:szCs w:val="26"/>
                <w:lang w:eastAsia="ko-KR"/>
              </w:rPr>
            </w:pPr>
            <w:r w:rsidRPr="00720121">
              <w:rPr>
                <w:rFonts w:ascii="Times New Roman" w:eastAsia="Malgun Gothic" w:hAnsi="Times New Roman" w:cs="Times New Roman"/>
                <w:b/>
                <w:i/>
                <w:sz w:val="26"/>
                <w:szCs w:val="26"/>
                <w:lang w:val="vi-VN" w:eastAsia="ko-KR"/>
              </w:rPr>
              <w:t xml:space="preserve">       </w:t>
            </w:r>
            <w:r w:rsidRPr="00720121">
              <w:rPr>
                <w:rFonts w:ascii="Times New Roman" w:eastAsia="Malgun Gothic" w:hAnsi="Times New Roman" w:cs="Times New Roman"/>
                <w:b/>
                <w:i/>
                <w:sz w:val="26"/>
                <w:szCs w:val="26"/>
                <w:lang w:eastAsia="ko-KR"/>
              </w:rPr>
              <w:t>f(x,y)</w:t>
            </w:r>
          </w:p>
        </w:tc>
        <w:tc>
          <w:tcPr>
            <w:tcW w:w="810"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b/>
                <w:i/>
                <w:sz w:val="26"/>
                <w:szCs w:val="26"/>
                <w:lang w:eastAsia="ko-KR"/>
              </w:rPr>
            </w:pPr>
            <w:r w:rsidRPr="00720121">
              <w:rPr>
                <w:rFonts w:ascii="Times New Roman" w:eastAsia="Malgun Gothic" w:hAnsi="Times New Roman" w:cs="Times New Roman"/>
                <w:b/>
                <w:i/>
                <w:sz w:val="26"/>
                <w:szCs w:val="26"/>
                <w:lang w:eastAsia="ko-KR"/>
              </w:rPr>
              <w:t>x:</w:t>
            </w:r>
          </w:p>
        </w:tc>
        <w:tc>
          <w:tcPr>
            <w:tcW w:w="144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2</w:t>
            </w:r>
          </w:p>
        </w:tc>
        <w:tc>
          <w:tcPr>
            <w:tcW w:w="216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4</w:t>
            </w:r>
          </w:p>
        </w:tc>
      </w:tr>
      <w:tr w:rsidR="00720121" w:rsidRPr="00720121" w:rsidTr="0076723C">
        <w:tc>
          <w:tcPr>
            <w:tcW w:w="990" w:type="dxa"/>
            <w:shd w:val="clear" w:color="auto" w:fill="auto"/>
            <w:vAlign w:val="center"/>
          </w:tcPr>
          <w:p w:rsidR="00720121" w:rsidRPr="00720121" w:rsidRDefault="00720121" w:rsidP="00720121">
            <w:pPr>
              <w:tabs>
                <w:tab w:val="left" w:pos="720"/>
              </w:tabs>
              <w:spacing w:after="160" w:line="259" w:lineRule="auto"/>
              <w:jc w:val="right"/>
              <w:rPr>
                <w:rFonts w:ascii="Times New Roman" w:eastAsia="Malgun Gothic" w:hAnsi="Times New Roman" w:cs="Times New Roman"/>
                <w:b/>
                <w:sz w:val="26"/>
                <w:szCs w:val="26"/>
                <w:lang w:eastAsia="ko-KR"/>
              </w:rPr>
            </w:pPr>
          </w:p>
        </w:tc>
        <w:tc>
          <w:tcPr>
            <w:tcW w:w="90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1</w:t>
            </w:r>
          </w:p>
        </w:tc>
        <w:tc>
          <w:tcPr>
            <w:tcW w:w="810"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p>
        </w:tc>
        <w:tc>
          <w:tcPr>
            <w:tcW w:w="144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0,10</w:t>
            </w:r>
          </w:p>
        </w:tc>
        <w:tc>
          <w:tcPr>
            <w:tcW w:w="216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0,15</w:t>
            </w:r>
          </w:p>
        </w:tc>
      </w:tr>
      <w:tr w:rsidR="00720121" w:rsidRPr="00720121" w:rsidTr="0076723C">
        <w:tc>
          <w:tcPr>
            <w:tcW w:w="990" w:type="dxa"/>
            <w:shd w:val="clear" w:color="auto" w:fill="auto"/>
            <w:vAlign w:val="center"/>
          </w:tcPr>
          <w:p w:rsidR="00720121" w:rsidRPr="00720121" w:rsidRDefault="00720121" w:rsidP="00720121">
            <w:pPr>
              <w:tabs>
                <w:tab w:val="left" w:pos="720"/>
              </w:tabs>
              <w:spacing w:after="160" w:line="259" w:lineRule="auto"/>
              <w:jc w:val="right"/>
              <w:rPr>
                <w:rFonts w:ascii="Times New Roman" w:eastAsia="Malgun Gothic" w:hAnsi="Times New Roman" w:cs="Times New Roman"/>
                <w:b/>
                <w:i/>
                <w:sz w:val="26"/>
                <w:szCs w:val="26"/>
                <w:lang w:eastAsia="ko-KR"/>
              </w:rPr>
            </w:pPr>
            <w:r w:rsidRPr="00720121">
              <w:rPr>
                <w:rFonts w:ascii="Times New Roman" w:eastAsia="Malgun Gothic" w:hAnsi="Times New Roman" w:cs="Times New Roman"/>
                <w:b/>
                <w:i/>
                <w:sz w:val="26"/>
                <w:szCs w:val="26"/>
                <w:lang w:eastAsia="ko-KR"/>
              </w:rPr>
              <w:t>y</w:t>
            </w:r>
          </w:p>
        </w:tc>
        <w:tc>
          <w:tcPr>
            <w:tcW w:w="90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3</w:t>
            </w:r>
          </w:p>
        </w:tc>
        <w:tc>
          <w:tcPr>
            <w:tcW w:w="810"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p>
        </w:tc>
        <w:tc>
          <w:tcPr>
            <w:tcW w:w="144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0,20</w:t>
            </w:r>
          </w:p>
        </w:tc>
        <w:tc>
          <w:tcPr>
            <w:tcW w:w="216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0,30</w:t>
            </w:r>
          </w:p>
        </w:tc>
      </w:tr>
      <w:tr w:rsidR="00720121" w:rsidRPr="00720121" w:rsidTr="0076723C">
        <w:tc>
          <w:tcPr>
            <w:tcW w:w="990" w:type="dxa"/>
            <w:shd w:val="clear" w:color="auto" w:fill="auto"/>
            <w:vAlign w:val="center"/>
          </w:tcPr>
          <w:p w:rsidR="00720121" w:rsidRPr="00720121" w:rsidRDefault="00720121" w:rsidP="00720121">
            <w:pPr>
              <w:tabs>
                <w:tab w:val="left" w:pos="720"/>
              </w:tabs>
              <w:spacing w:after="160" w:line="259" w:lineRule="auto"/>
              <w:jc w:val="right"/>
              <w:rPr>
                <w:rFonts w:ascii="Times New Roman" w:eastAsia="Malgun Gothic" w:hAnsi="Times New Roman" w:cs="Times New Roman"/>
                <w:b/>
                <w:sz w:val="26"/>
                <w:szCs w:val="26"/>
                <w:lang w:val="vi-VN" w:eastAsia="ko-KR"/>
              </w:rPr>
            </w:pPr>
          </w:p>
        </w:tc>
        <w:tc>
          <w:tcPr>
            <w:tcW w:w="90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b/>
                <w:sz w:val="26"/>
                <w:szCs w:val="26"/>
                <w:lang w:eastAsia="ko-KR"/>
              </w:rPr>
            </w:pPr>
            <w:r w:rsidRPr="00720121">
              <w:rPr>
                <w:rFonts w:ascii="Times New Roman" w:eastAsia="Malgun Gothic" w:hAnsi="Times New Roman" w:cs="Times New Roman"/>
                <w:b/>
                <w:sz w:val="26"/>
                <w:szCs w:val="26"/>
                <w:lang w:eastAsia="ko-KR"/>
              </w:rPr>
              <w:t>5</w:t>
            </w:r>
          </w:p>
        </w:tc>
        <w:tc>
          <w:tcPr>
            <w:tcW w:w="810" w:type="dxa"/>
            <w:shd w:val="clear" w:color="auto" w:fill="auto"/>
          </w:tcPr>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p>
        </w:tc>
        <w:tc>
          <w:tcPr>
            <w:tcW w:w="144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0,10</w:t>
            </w:r>
          </w:p>
        </w:tc>
        <w:tc>
          <w:tcPr>
            <w:tcW w:w="2160" w:type="dxa"/>
            <w:shd w:val="clear" w:color="auto" w:fill="auto"/>
            <w:vAlign w:val="center"/>
          </w:tcPr>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sz w:val="26"/>
                <w:szCs w:val="26"/>
                <w:lang w:eastAsia="ko-KR"/>
              </w:rPr>
              <w:t>0,15</w:t>
            </w:r>
          </w:p>
        </w:tc>
      </w:tr>
    </w:tbl>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Hãy tìm</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(a</w:t>
      </w:r>
      <w:proofErr w:type="gramStart"/>
      <w:r w:rsidRPr="00720121">
        <w:rPr>
          <w:rFonts w:ascii="Times New Roman" w:eastAsia="Malgun Gothic" w:hAnsi="Times New Roman" w:cs="Times New Roman"/>
          <w:sz w:val="26"/>
          <w:szCs w:val="26"/>
          <w:lang w:eastAsia="ko-KR"/>
        </w:rPr>
        <w:t xml:space="preserve">) </w:t>
      </w:r>
      <w:proofErr w:type="gramEnd"/>
      <w:r w:rsidRPr="00720121">
        <w:rPr>
          <w:rFonts w:ascii="Times New Roman" w:eastAsia="Malgun Gothic" w:hAnsi="Times New Roman" w:cs="Times New Roman"/>
          <w:position w:val="-10"/>
          <w:sz w:val="26"/>
          <w:szCs w:val="26"/>
          <w:lang w:eastAsia="ko-KR"/>
        </w:rPr>
        <w:object w:dxaOrig="1359" w:dyaOrig="340">
          <v:shape id="_x0000_i1217" type="#_x0000_t75" style="width:68.25pt;height:17.25pt" o:ole="">
            <v:imagedata r:id="rId388" o:title=""/>
          </v:shape>
          <o:OLEObject Type="Embed" ProgID="Equation.DSMT4" ShapeID="_x0000_i1217" DrawAspect="Content" ObjectID="_1638626395" r:id="rId389"/>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w:t>
      </w:r>
      <w:proofErr w:type="gramStart"/>
      <w:r w:rsidRPr="00720121">
        <w:rPr>
          <w:rFonts w:ascii="Times New Roman" w:eastAsia="Malgun Gothic" w:hAnsi="Times New Roman" w:cs="Times New Roman"/>
          <w:sz w:val="26"/>
          <w:szCs w:val="26"/>
          <w:lang w:eastAsia="ko-KR"/>
        </w:rPr>
        <w:t>b</w:t>
      </w:r>
      <w:proofErr w:type="gramEnd"/>
      <w:r w:rsidRPr="00720121">
        <w:rPr>
          <w:rFonts w:ascii="Times New Roman" w:eastAsia="Malgun Gothic" w:hAnsi="Times New Roman" w:cs="Times New Roman"/>
          <w:sz w:val="26"/>
          <w:szCs w:val="26"/>
          <w:lang w:eastAsia="ko-KR"/>
        </w:rPr>
        <w:t xml:space="preserve">) </w:t>
      </w:r>
      <w:r w:rsidRPr="00720121">
        <w:rPr>
          <w:rFonts w:ascii="Times New Roman" w:eastAsia="Malgun Gothic" w:hAnsi="Times New Roman" w:cs="Times New Roman"/>
          <w:position w:val="-10"/>
          <w:sz w:val="26"/>
          <w:szCs w:val="26"/>
          <w:lang w:eastAsia="ko-KR"/>
        </w:rPr>
        <w:object w:dxaOrig="780" w:dyaOrig="340">
          <v:shape id="_x0000_i1218" type="#_x0000_t75" style="width:39pt;height:17.25pt" o:ole="">
            <v:imagedata r:id="rId390" o:title=""/>
          </v:shape>
          <o:OLEObject Type="Embed" ProgID="Equation.DSMT4" ShapeID="_x0000_i1218" DrawAspect="Content" ObjectID="_1638626396" r:id="rId391"/>
        </w:object>
      </w:r>
      <w:r w:rsidRPr="00720121">
        <w:rPr>
          <w:rFonts w:ascii="Times New Roman" w:eastAsia="Malgun Gothic" w:hAnsi="Times New Roman" w:cs="Times New Roman"/>
          <w:sz w:val="26"/>
          <w:szCs w:val="26"/>
          <w:lang w:eastAsia="ko-KR"/>
        </w:rPr>
        <w:t xml:space="preserve">.  </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Bảy mươi chỗ làm mới được tạo ra trong kế hoạch của một nhà máy sản xuất ôtô, nhưng có đến 1000 hồ sơ nộp đơn. Để chọn ra 70 hồ sơ tốt nhất, công ti đã đặt ra một bài test bao gồm các kĩ năng cơ khí, sự khéo tay, và năng lực toán. Điểm trung bình của bài test là 60 và có độ lệch chuẩn là 6. Liệu một người đạt 84 điểm có thể giành được một chỗ làm trong 70 chỗ nói treenn không? [HD: Sử dụng Định lí Chebyshev] Giả sử rằng phân phối về điểm số là đối xứng qua giá trị trung bình.</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Một công ti điện sản xuất một bóng đèn 100-watt, theo như bảng đặc điểm kĩ thuật được ghi ngoài thùng hàng, có tuổi thọ trung bình là 900 giờ với độ lệch chuẩn là 50 giờ. Tối đa, có bao nhiêu phần trăm bóng sẽ có tuổi thọ dưới 700 giờ? Giả sử rằng phân phối tuổi thọ của loại bóng đèn nói trên là đối xứng qua giá trị trung bình.</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Một công ti của địa phương nào đso sản xuất dây điện thoại. </w:t>
      </w:r>
      <w:r w:rsidRPr="00720121">
        <w:rPr>
          <w:rFonts w:ascii="Times New Roman" w:eastAsia="Malgun Gothic" w:hAnsi="Times New Roman" w:cs="Times New Roman"/>
          <w:sz w:val="26"/>
          <w:szCs w:val="26"/>
          <w:lang w:eastAsia="ko-KR"/>
        </w:rPr>
        <w:t>Độ dài trung bình là 52inches với độ lệch chuẩn là 6,5inches. Tối đa, có bao nhiêu phần trăm dây điện thoại do công ti này làm ra có độ dài vượt quá 71,5inches? Giả sử rằng phân phối xác suất của độ dài dây nói trên là đối xứng qua giá trị trung bình.</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Giả sử ta tung một con xúc xắc có 10 mặt (0, 1, 2, …, 9) 500 lần. Sử dụng Định lí Chebyshev, hãy tính xác suất để trung bình mẫu nằm trong khoảng 4 đến 5.</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w:t>
      </w:r>
      <w:r w:rsidRPr="00720121">
        <w:rPr>
          <w:rFonts w:ascii="Times New Roman" w:eastAsia="Malgun Gothic" w:hAnsi="Times New Roman" w:cs="Times New Roman"/>
          <w:position w:val="-4"/>
          <w:sz w:val="26"/>
          <w:szCs w:val="26"/>
          <w:lang w:eastAsia="ko-KR"/>
        </w:rPr>
        <w:object w:dxaOrig="279" w:dyaOrig="260">
          <v:shape id="_x0000_i1219" type="#_x0000_t75" style="width:14.25pt;height:12.75pt" o:ole="">
            <v:imagedata r:id="rId392" o:title=""/>
          </v:shape>
          <o:OLEObject Type="Embed" ProgID="Equation.DSMT4" ShapeID="_x0000_i1219" DrawAspect="Content" ObjectID="_1638626397" r:id="rId393"/>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eastAsia="ko-KR"/>
        </w:rPr>
        <w:object w:dxaOrig="240" w:dyaOrig="260">
          <v:shape id="_x0000_i1220" type="#_x0000_t75" style="width:12pt;height:12.75pt" o:ole="">
            <v:imagedata r:id="rId394" o:title=""/>
          </v:shape>
          <o:OLEObject Type="Embed" ProgID="Equation.DSMT4" ShapeID="_x0000_i1220" DrawAspect="Content" ObjectID="_1638626398" r:id="rId395"/>
        </w:object>
      </w:r>
      <w:r w:rsidRPr="00720121">
        <w:rPr>
          <w:rFonts w:ascii="Times New Roman" w:eastAsia="Malgun Gothic" w:hAnsi="Times New Roman" w:cs="Times New Roman"/>
          <w:sz w:val="26"/>
          <w:szCs w:val="26"/>
          <w:lang w:val="vi-VN" w:eastAsia="ko-KR"/>
        </w:rPr>
        <w:t xml:space="preserve"> là các biến ngẫu nhiên độc lập với </w:t>
      </w:r>
      <w:r w:rsidRPr="00720121">
        <w:rPr>
          <w:rFonts w:ascii="Times New Roman" w:eastAsia="Malgun Gothic" w:hAnsi="Times New Roman" w:cs="Times New Roman"/>
          <w:position w:val="-12"/>
          <w:sz w:val="26"/>
          <w:szCs w:val="26"/>
          <w:lang w:eastAsia="ko-KR"/>
        </w:rPr>
        <w:object w:dxaOrig="780" w:dyaOrig="400">
          <v:shape id="_x0000_i1221" type="#_x0000_t75" style="width:39pt;height:20.25pt" o:ole="">
            <v:imagedata r:id="rId396" o:title=""/>
          </v:shape>
          <o:OLEObject Type="Embed" ProgID="Equation.DSMT4" ShapeID="_x0000_i1221" DrawAspect="Content" ObjectID="_1638626399" r:id="rId397"/>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position w:val="-12"/>
          <w:sz w:val="26"/>
          <w:szCs w:val="26"/>
          <w:lang w:eastAsia="ko-KR"/>
        </w:rPr>
        <w:object w:dxaOrig="760" w:dyaOrig="400">
          <v:shape id="_x0000_i1222" type="#_x0000_t75" style="width:38.25pt;height:20.25pt" o:ole="">
            <v:imagedata r:id="rId398" o:title=""/>
          </v:shape>
          <o:OLEObject Type="Embed" ProgID="Equation.DSMT4" ShapeID="_x0000_i1222" DrawAspect="Content" ObjectID="_1638626400" r:id="rId399"/>
        </w:object>
      </w:r>
      <w:r w:rsidRPr="00720121">
        <w:rPr>
          <w:rFonts w:ascii="Times New Roman" w:eastAsia="Malgun Gothic" w:hAnsi="Times New Roman" w:cs="Times New Roman"/>
          <w:sz w:val="26"/>
          <w:szCs w:val="26"/>
          <w:lang w:val="vi-VN" w:eastAsia="ko-KR"/>
        </w:rPr>
        <w:t>, tìm phương sai của biến ngẫu nhiên</w:t>
      </w:r>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6"/>
          <w:sz w:val="26"/>
          <w:szCs w:val="26"/>
          <w:lang w:val="vi-VN" w:eastAsia="ko-KR"/>
        </w:rPr>
        <w:object w:dxaOrig="2060" w:dyaOrig="300">
          <v:shape id="_x0000_i1223" type="#_x0000_t75" style="width:102.75pt;height:15pt" o:ole="">
            <v:imagedata r:id="rId400" o:title=""/>
          </v:shape>
          <o:OLEObject Type="Embed" ProgID="Equation.DSMT4" ShapeID="_x0000_i1223" DrawAspect="Content" ObjectID="_1638626401" r:id="rId401"/>
        </w:objec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lastRenderedPageBreak/>
        <w:t>Làm lại Bài 1</w:t>
      </w:r>
      <w:r w:rsidRPr="00720121">
        <w:rPr>
          <w:rFonts w:ascii="Times New Roman" w:eastAsia="Malgun Gothic" w:hAnsi="Times New Roman" w:cs="Times New Roman"/>
          <w:sz w:val="26"/>
          <w:szCs w:val="26"/>
          <w:lang w:eastAsia="ko-KR"/>
        </w:rPr>
        <w:t>0</w:t>
      </w:r>
      <w:r w:rsidRPr="00720121">
        <w:rPr>
          <w:rFonts w:ascii="Times New Roman" w:eastAsia="Malgun Gothic" w:hAnsi="Times New Roman" w:cs="Times New Roman"/>
          <w:sz w:val="26"/>
          <w:szCs w:val="26"/>
          <w:lang w:val="vi-VN" w:eastAsia="ko-KR"/>
        </w:rPr>
        <w:t xml:space="preserve">, nếu biết rằng </w:t>
      </w:r>
      <w:r w:rsidRPr="00720121">
        <w:rPr>
          <w:rFonts w:ascii="Times New Roman" w:eastAsia="Malgun Gothic" w:hAnsi="Times New Roman" w:cs="Times New Roman"/>
          <w:position w:val="-4"/>
          <w:sz w:val="26"/>
          <w:szCs w:val="26"/>
          <w:lang w:eastAsia="ko-KR"/>
        </w:rPr>
        <w:object w:dxaOrig="279" w:dyaOrig="260">
          <v:shape id="_x0000_i1224" type="#_x0000_t75" style="width:14.25pt;height:12.75pt" o:ole="">
            <v:imagedata r:id="rId402" o:title=""/>
          </v:shape>
          <o:OLEObject Type="Embed" ProgID="Equation.DSMT4" ShapeID="_x0000_i1224" DrawAspect="Content" ObjectID="_1638626402" r:id="rId403"/>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eastAsia="ko-KR"/>
        </w:rPr>
        <w:object w:dxaOrig="240" w:dyaOrig="260">
          <v:shape id="_x0000_i1225" type="#_x0000_t75" style="width:12pt;height:12.75pt" o:ole="">
            <v:imagedata r:id="rId404" o:title=""/>
          </v:shape>
          <o:OLEObject Type="Embed" ProgID="Equation.DSMT4" ShapeID="_x0000_i1225" DrawAspect="Content" ObjectID="_1638626403" r:id="rId405"/>
        </w:object>
      </w:r>
      <w:r w:rsidRPr="00720121">
        <w:rPr>
          <w:rFonts w:ascii="Times New Roman" w:eastAsia="Malgun Gothic" w:hAnsi="Times New Roman" w:cs="Times New Roman"/>
          <w:sz w:val="26"/>
          <w:szCs w:val="26"/>
          <w:lang w:val="vi-VN" w:eastAsia="ko-KR"/>
        </w:rPr>
        <w:t xml:space="preserve"> là hai biến ngẫu nhiên không độc lập và </w:t>
      </w:r>
      <w:r w:rsidRPr="00720121">
        <w:rPr>
          <w:rFonts w:ascii="Times New Roman" w:eastAsia="Malgun Gothic" w:hAnsi="Times New Roman" w:cs="Times New Roman"/>
          <w:position w:val="-12"/>
          <w:sz w:val="26"/>
          <w:szCs w:val="26"/>
          <w:lang w:eastAsia="ko-KR"/>
        </w:rPr>
        <w:object w:dxaOrig="800" w:dyaOrig="380">
          <v:shape id="_x0000_i1226" type="#_x0000_t75" style="width:39.75pt;height:18.75pt" o:ole="">
            <v:imagedata r:id="rId406" o:title=""/>
          </v:shape>
          <o:OLEObject Type="Embed" ProgID="Equation.DSMT4" ShapeID="_x0000_i1226" DrawAspect="Content" ObjectID="_1638626404" r:id="rId407"/>
        </w:object>
      </w:r>
      <w:r w:rsidRPr="00720121">
        <w:rPr>
          <w:rFonts w:ascii="Times New Roman" w:eastAsia="Malgun Gothic" w:hAnsi="Times New Roman" w:cs="Times New Roman"/>
          <w:sz w:val="26"/>
          <w:szCs w:val="26"/>
          <w:lang w:val="vi-VN" w:eastAsia="ko-KR"/>
        </w:rPr>
        <w:t>.</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Cho biến ngẫu nhiên </w:t>
      </w:r>
      <w:r w:rsidRPr="00720121">
        <w:rPr>
          <w:rFonts w:ascii="Times New Roman" w:eastAsia="Malgun Gothic" w:hAnsi="Times New Roman" w:cs="Times New Roman"/>
          <w:position w:val="-4"/>
          <w:sz w:val="26"/>
          <w:szCs w:val="26"/>
          <w:lang w:eastAsia="ko-KR"/>
        </w:rPr>
        <w:object w:dxaOrig="279" w:dyaOrig="260">
          <v:shape id="_x0000_i1227" type="#_x0000_t75" style="width:14.25pt;height:12.75pt" o:ole="">
            <v:imagedata r:id="rId408" o:title=""/>
          </v:shape>
          <o:OLEObject Type="Embed" ProgID="Equation.DSMT4" ShapeID="_x0000_i1227" DrawAspect="Content" ObjectID="_1638626405" r:id="rId409"/>
        </w:object>
      </w:r>
      <w:r w:rsidRPr="00720121">
        <w:rPr>
          <w:rFonts w:ascii="Times New Roman" w:eastAsia="Malgun Gothic" w:hAnsi="Times New Roman" w:cs="Times New Roman"/>
          <w:sz w:val="26"/>
          <w:szCs w:val="26"/>
          <w:lang w:val="vi-VN" w:eastAsia="ko-KR"/>
        </w:rPr>
        <w:t xml:space="preserve"> có giá trị trung bình là </w:t>
      </w:r>
      <w:r w:rsidRPr="00720121">
        <w:rPr>
          <w:rFonts w:ascii="Times New Roman" w:eastAsia="Malgun Gothic" w:hAnsi="Times New Roman" w:cs="Times New Roman"/>
          <w:position w:val="-10"/>
          <w:sz w:val="26"/>
          <w:szCs w:val="26"/>
          <w:lang w:val="vi-VN" w:eastAsia="ko-KR"/>
        </w:rPr>
        <w:object w:dxaOrig="780" w:dyaOrig="340">
          <v:shape id="_x0000_i1228" type="#_x0000_t75" style="width:39pt;height:17.25pt" o:ole="">
            <v:imagedata r:id="rId410" o:title=""/>
          </v:shape>
          <o:OLEObject Type="Embed" ProgID="Equation.DSMT4" ShapeID="_x0000_i1228" DrawAspect="Content" ObjectID="_1638626406" r:id="rId411"/>
        </w:object>
      </w:r>
      <w:r w:rsidRPr="00720121">
        <w:rPr>
          <w:rFonts w:ascii="Times New Roman" w:eastAsia="Malgun Gothic" w:hAnsi="Times New Roman" w:cs="Times New Roman"/>
          <w:sz w:val="26"/>
          <w:szCs w:val="26"/>
          <w:lang w:val="vi-VN" w:eastAsia="ko-KR"/>
        </w:rPr>
        <w:t xml:space="preserve">, và phương sai </w:t>
      </w:r>
      <w:r w:rsidRPr="00720121">
        <w:rPr>
          <w:rFonts w:ascii="Times New Roman" w:eastAsia="Malgun Gothic" w:hAnsi="Times New Roman" w:cs="Times New Roman"/>
          <w:position w:val="-6"/>
          <w:sz w:val="26"/>
          <w:szCs w:val="26"/>
          <w:lang w:eastAsia="ko-KR"/>
        </w:rPr>
        <w:object w:dxaOrig="780" w:dyaOrig="340">
          <v:shape id="_x0000_i1229" type="#_x0000_t75" style="width:39pt;height:17.25pt" o:ole="">
            <v:imagedata r:id="rId412" o:title=""/>
          </v:shape>
          <o:OLEObject Type="Embed" ProgID="Equation.DSMT4" ShapeID="_x0000_i1229" DrawAspect="Content" ObjectID="_1638626407" r:id="rId413"/>
        </w:object>
      </w:r>
      <w:r w:rsidRPr="00720121">
        <w:rPr>
          <w:rFonts w:ascii="Times New Roman" w:eastAsia="Malgun Gothic" w:hAnsi="Times New Roman" w:cs="Times New Roman"/>
          <w:sz w:val="26"/>
          <w:szCs w:val="26"/>
          <w:lang w:val="vi-VN" w:eastAsia="ko-KR"/>
        </w:rPr>
        <w:t xml:space="preserve">, không biết phân phối xác suất. </w:t>
      </w:r>
      <w:r w:rsidRPr="00720121">
        <w:rPr>
          <w:rFonts w:ascii="Times New Roman" w:eastAsia="Malgun Gothic" w:hAnsi="Times New Roman" w:cs="Times New Roman"/>
          <w:sz w:val="26"/>
          <w:szCs w:val="26"/>
          <w:lang w:eastAsia="ko-KR"/>
        </w:rPr>
        <w:t>Hãy sử dụng Định lí Chebyshev để ước lượng</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(a</w:t>
      </w:r>
      <w:proofErr w:type="gramStart"/>
      <w:r w:rsidRPr="00720121">
        <w:rPr>
          <w:rFonts w:ascii="Times New Roman" w:eastAsia="Malgun Gothic" w:hAnsi="Times New Roman" w:cs="Times New Roman"/>
          <w:sz w:val="26"/>
          <w:szCs w:val="26"/>
          <w:lang w:eastAsia="ko-KR"/>
        </w:rPr>
        <w:t xml:space="preserve">) </w:t>
      </w:r>
      <w:proofErr w:type="gramEnd"/>
      <w:r w:rsidRPr="00720121">
        <w:rPr>
          <w:rFonts w:ascii="Times New Roman" w:eastAsia="Malgun Gothic" w:hAnsi="Times New Roman" w:cs="Times New Roman"/>
          <w:position w:val="-10"/>
          <w:sz w:val="26"/>
          <w:szCs w:val="26"/>
          <w:lang w:eastAsia="ko-KR"/>
        </w:rPr>
        <w:object w:dxaOrig="1560" w:dyaOrig="340">
          <v:shape id="_x0000_i1230" type="#_x0000_t75" style="width:78pt;height:17.25pt" o:ole="">
            <v:imagedata r:id="rId414" o:title=""/>
          </v:shape>
          <o:OLEObject Type="Embed" ProgID="Equation.DSMT4" ShapeID="_x0000_i1230" DrawAspect="Content" ObjectID="_1638626408" r:id="rId415"/>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w:t>
      </w:r>
      <w:proofErr w:type="gramStart"/>
      <w:r w:rsidRPr="00720121">
        <w:rPr>
          <w:rFonts w:ascii="Times New Roman" w:eastAsia="Malgun Gothic" w:hAnsi="Times New Roman" w:cs="Times New Roman"/>
          <w:sz w:val="26"/>
          <w:szCs w:val="26"/>
          <w:lang w:eastAsia="ko-KR"/>
        </w:rPr>
        <w:t>b</w:t>
      </w:r>
      <w:proofErr w:type="gramEnd"/>
      <w:r w:rsidRPr="00720121">
        <w:rPr>
          <w:rFonts w:ascii="Times New Roman" w:eastAsia="Malgun Gothic" w:hAnsi="Times New Roman" w:cs="Times New Roman"/>
          <w:sz w:val="26"/>
          <w:szCs w:val="26"/>
          <w:lang w:eastAsia="ko-KR"/>
        </w:rPr>
        <w:t xml:space="preserve">) </w:t>
      </w:r>
      <w:r w:rsidRPr="00720121">
        <w:rPr>
          <w:rFonts w:ascii="Times New Roman" w:eastAsia="Malgun Gothic" w:hAnsi="Times New Roman" w:cs="Times New Roman"/>
          <w:position w:val="-10"/>
          <w:sz w:val="26"/>
          <w:szCs w:val="26"/>
          <w:lang w:eastAsia="ko-KR"/>
        </w:rPr>
        <w:object w:dxaOrig="1560" w:dyaOrig="340">
          <v:shape id="_x0000_i1231" type="#_x0000_t75" style="width:78pt;height:17.25pt" o:ole="">
            <v:imagedata r:id="rId416" o:title=""/>
          </v:shape>
          <o:OLEObject Type="Embed" ProgID="Equation.DSMT4" ShapeID="_x0000_i1231" DrawAspect="Content" ObjectID="_1638626409" r:id="rId417"/>
        </w:object>
      </w:r>
      <w:r w:rsidRPr="00720121">
        <w:rPr>
          <w:rFonts w:ascii="Times New Roman" w:eastAsia="Malgun Gothic" w:hAnsi="Times New Roman" w:cs="Times New Roman"/>
          <w:sz w:val="26"/>
          <w:szCs w:val="26"/>
          <w:lang w:eastAsia="ko-KR"/>
        </w:rPr>
        <w:t xml:space="preserve">.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Biến ngẫu nhiên </w:t>
      </w:r>
      <w:r w:rsidRPr="00720121">
        <w:rPr>
          <w:rFonts w:ascii="Times New Roman" w:eastAsia="Malgun Gothic" w:hAnsi="Times New Roman" w:cs="Times New Roman"/>
          <w:position w:val="-4"/>
          <w:sz w:val="26"/>
          <w:szCs w:val="26"/>
          <w:lang w:eastAsia="ko-KR"/>
        </w:rPr>
        <w:object w:dxaOrig="279" w:dyaOrig="260">
          <v:shape id="_x0000_i1232" type="#_x0000_t75" style="width:14.25pt;height:12.75pt" o:ole="">
            <v:imagedata r:id="rId418" o:title=""/>
          </v:shape>
          <o:OLEObject Type="Embed" ProgID="Equation.DSMT4" ShapeID="_x0000_i1232" DrawAspect="Content" ObjectID="_1638626410" r:id="rId419"/>
        </w:object>
      </w:r>
      <w:r w:rsidRPr="00720121">
        <w:rPr>
          <w:rFonts w:ascii="Times New Roman" w:eastAsia="Malgun Gothic" w:hAnsi="Times New Roman" w:cs="Times New Roman"/>
          <w:sz w:val="26"/>
          <w:szCs w:val="26"/>
          <w:lang w:val="vi-VN" w:eastAsia="ko-KR"/>
        </w:rPr>
        <w:t xml:space="preserve"> với giá trị trung bình là </w:t>
      </w:r>
      <w:r w:rsidRPr="00720121">
        <w:rPr>
          <w:rFonts w:ascii="Times New Roman" w:eastAsia="Malgun Gothic" w:hAnsi="Times New Roman" w:cs="Times New Roman"/>
          <w:position w:val="-10"/>
          <w:sz w:val="26"/>
          <w:szCs w:val="26"/>
          <w:lang w:eastAsia="ko-KR"/>
        </w:rPr>
        <w:object w:dxaOrig="780" w:dyaOrig="340">
          <v:shape id="_x0000_i1233" type="#_x0000_t75" style="width:39pt;height:17.25pt" o:ole="">
            <v:imagedata r:id="rId420" o:title=""/>
          </v:shape>
          <o:OLEObject Type="Embed" ProgID="Equation.DSMT4" ShapeID="_x0000_i1233" DrawAspect="Content" ObjectID="_1638626411" r:id="rId421"/>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6"/>
          <w:sz w:val="26"/>
          <w:szCs w:val="26"/>
          <w:lang w:eastAsia="ko-KR"/>
        </w:rPr>
        <w:object w:dxaOrig="780" w:dyaOrig="340">
          <v:shape id="_x0000_i1234" type="#_x0000_t75" style="width:39pt;height:17.25pt" o:ole="">
            <v:imagedata r:id="rId422" o:title=""/>
          </v:shape>
          <o:OLEObject Type="Embed" ProgID="Equation.DSMT4" ShapeID="_x0000_i1234" DrawAspect="Content" ObjectID="_1638626412" r:id="rId423"/>
        </w:object>
      </w: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sz w:val="26"/>
          <w:szCs w:val="26"/>
          <w:lang w:eastAsia="ko-KR"/>
        </w:rPr>
        <w:t>Sử dụng Định lí Chebyshev, hãy ước lượng</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(a</w:t>
      </w:r>
      <w:proofErr w:type="gramStart"/>
      <w:r w:rsidRPr="00720121">
        <w:rPr>
          <w:rFonts w:ascii="Times New Roman" w:eastAsia="Malgun Gothic" w:hAnsi="Times New Roman" w:cs="Times New Roman"/>
          <w:sz w:val="26"/>
          <w:szCs w:val="26"/>
          <w:lang w:eastAsia="ko-KR"/>
        </w:rPr>
        <w:t xml:space="preserve">) </w:t>
      </w:r>
      <w:proofErr w:type="gramEnd"/>
      <w:r w:rsidRPr="00720121">
        <w:rPr>
          <w:rFonts w:ascii="Times New Roman" w:eastAsia="Malgun Gothic" w:hAnsi="Times New Roman" w:cs="Times New Roman"/>
          <w:position w:val="-10"/>
          <w:sz w:val="26"/>
          <w:szCs w:val="26"/>
          <w:lang w:eastAsia="ko-KR"/>
        </w:rPr>
        <w:object w:dxaOrig="1680" w:dyaOrig="340">
          <v:shape id="_x0000_i1235" type="#_x0000_t75" style="width:84pt;height:17.25pt" o:ole="">
            <v:imagedata r:id="rId424" o:title=""/>
          </v:shape>
          <o:OLEObject Type="Embed" ProgID="Equation.DSMT4" ShapeID="_x0000_i1235" DrawAspect="Content" ObjectID="_1638626413" r:id="rId425"/>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(b</w:t>
      </w:r>
      <w:proofErr w:type="gramStart"/>
      <w:r w:rsidRPr="00720121">
        <w:rPr>
          <w:rFonts w:ascii="Times New Roman" w:eastAsia="Malgun Gothic" w:hAnsi="Times New Roman" w:cs="Times New Roman"/>
          <w:sz w:val="26"/>
          <w:szCs w:val="26"/>
          <w:lang w:eastAsia="ko-KR"/>
        </w:rPr>
        <w:t xml:space="preserve">) </w:t>
      </w:r>
      <w:proofErr w:type="gramEnd"/>
      <w:r w:rsidRPr="00720121">
        <w:rPr>
          <w:rFonts w:ascii="Times New Roman" w:eastAsia="Malgun Gothic" w:hAnsi="Times New Roman" w:cs="Times New Roman"/>
          <w:position w:val="-10"/>
          <w:sz w:val="26"/>
          <w:szCs w:val="26"/>
          <w:lang w:eastAsia="ko-KR"/>
        </w:rPr>
        <w:object w:dxaOrig="1680" w:dyaOrig="340">
          <v:shape id="_x0000_i1236" type="#_x0000_t75" style="width:84pt;height:17.25pt" o:ole="">
            <v:imagedata r:id="rId426" o:title=""/>
          </v:shape>
          <o:OLEObject Type="Embed" ProgID="Equation.DSMT4" ShapeID="_x0000_i1236" DrawAspect="Content" ObjectID="_1638626414" r:id="rId427"/>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(c</w:t>
      </w:r>
      <w:proofErr w:type="gramStart"/>
      <w:r w:rsidRPr="00720121">
        <w:rPr>
          <w:rFonts w:ascii="Times New Roman" w:eastAsia="Malgun Gothic" w:hAnsi="Times New Roman" w:cs="Times New Roman"/>
          <w:sz w:val="26"/>
          <w:szCs w:val="26"/>
          <w:lang w:eastAsia="ko-KR"/>
        </w:rPr>
        <w:t xml:space="preserve">) </w:t>
      </w:r>
      <w:proofErr w:type="gramEnd"/>
      <w:r w:rsidRPr="00720121">
        <w:rPr>
          <w:rFonts w:ascii="Times New Roman" w:eastAsia="Malgun Gothic" w:hAnsi="Times New Roman" w:cs="Times New Roman"/>
          <w:position w:val="-10"/>
          <w:sz w:val="26"/>
          <w:szCs w:val="26"/>
          <w:lang w:eastAsia="ko-KR"/>
        </w:rPr>
        <w:object w:dxaOrig="1560" w:dyaOrig="340">
          <v:shape id="_x0000_i1237" type="#_x0000_t75" style="width:78pt;height:17.25pt" o:ole="">
            <v:imagedata r:id="rId428" o:title=""/>
          </v:shape>
          <o:OLEObject Type="Embed" ProgID="Equation.DSMT4" ShapeID="_x0000_i1237" DrawAspect="Content" ObjectID="_1638626415" r:id="rId429"/>
        </w:object>
      </w:r>
      <w:r w:rsidRPr="00720121">
        <w:rPr>
          <w:rFonts w:ascii="Times New Roman" w:eastAsia="Malgun Gothic" w:hAnsi="Times New Roman" w:cs="Times New Roman"/>
          <w:sz w:val="26"/>
          <w:szCs w:val="26"/>
          <w:lang w:eastAsia="ko-KR"/>
        </w:rPr>
        <w:t>;</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Pr="00720121">
        <w:rPr>
          <w:rFonts w:ascii="Times New Roman" w:eastAsia="Malgun Gothic" w:hAnsi="Times New Roman" w:cs="Times New Roman"/>
          <w:sz w:val="26"/>
          <w:szCs w:val="26"/>
          <w:lang w:eastAsia="ko-KR"/>
        </w:rPr>
        <w:t xml:space="preserve">(d) </w:t>
      </w:r>
      <w:proofErr w:type="gramStart"/>
      <w:r w:rsidRPr="00720121">
        <w:rPr>
          <w:rFonts w:ascii="Times New Roman" w:eastAsia="Malgun Gothic" w:hAnsi="Times New Roman" w:cs="Times New Roman"/>
          <w:sz w:val="26"/>
          <w:szCs w:val="26"/>
          <w:lang w:eastAsia="ko-KR"/>
        </w:rPr>
        <w:t>tìm</w:t>
      </w:r>
      <w:proofErr w:type="gramEnd"/>
      <w:r w:rsidRPr="00720121">
        <w:rPr>
          <w:rFonts w:ascii="Times New Roman" w:eastAsia="Malgun Gothic" w:hAnsi="Times New Roman" w:cs="Times New Roman"/>
          <w:sz w:val="26"/>
          <w:szCs w:val="26"/>
          <w:lang w:eastAsia="ko-KR"/>
        </w:rPr>
        <w:t xml:space="preserve"> hằng số </w:t>
      </w:r>
      <w:r w:rsidRPr="00720121">
        <w:rPr>
          <w:rFonts w:ascii="Times New Roman" w:eastAsia="Malgun Gothic" w:hAnsi="Times New Roman" w:cs="Times New Roman"/>
          <w:position w:val="-4"/>
          <w:sz w:val="26"/>
          <w:szCs w:val="26"/>
          <w:lang w:eastAsia="ko-KR"/>
        </w:rPr>
        <w:object w:dxaOrig="200" w:dyaOrig="220">
          <v:shape id="_x0000_i1238" type="#_x0000_t75" style="width:9.75pt;height:11.25pt" o:ole="">
            <v:imagedata r:id="rId430" o:title=""/>
          </v:shape>
          <o:OLEObject Type="Embed" ProgID="Equation.DSMT4" ShapeID="_x0000_i1238" DrawAspect="Content" ObjectID="_1638626416" r:id="rId431"/>
        </w:object>
      </w:r>
      <w:r w:rsidRPr="00720121">
        <w:rPr>
          <w:rFonts w:ascii="Times New Roman" w:eastAsia="Malgun Gothic" w:hAnsi="Times New Roman" w:cs="Times New Roman"/>
          <w:sz w:val="26"/>
          <w:szCs w:val="26"/>
          <w:lang w:eastAsia="ko-KR"/>
        </w:rPr>
        <w:t xml:space="preserve"> sao cho </w:t>
      </w:r>
    </w:p>
    <w:p w:rsidR="00720121" w:rsidRPr="00720121" w:rsidRDefault="003B3B56" w:rsidP="003B3B56">
      <w:pPr>
        <w:tabs>
          <w:tab w:val="left" w:pos="720"/>
        </w:tabs>
        <w:spacing w:after="160" w:line="259" w:lineRule="auto"/>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position w:val="-10"/>
          <w:sz w:val="26"/>
          <w:szCs w:val="26"/>
          <w:lang w:eastAsia="ko-KR"/>
        </w:rPr>
        <w:object w:dxaOrig="2460" w:dyaOrig="340">
          <v:shape id="_x0000_i1239" type="#_x0000_t75" style="width:123pt;height:17.25pt" o:ole="">
            <v:imagedata r:id="rId432" o:title=""/>
          </v:shape>
          <o:OLEObject Type="Embed" ProgID="Equation.DSMT4" ShapeID="_x0000_i1239" DrawAspect="Content" ObjectID="_1638626417" r:id="rId433"/>
        </w:object>
      </w:r>
      <w:r w:rsidR="00720121" w:rsidRPr="00720121">
        <w:rPr>
          <w:rFonts w:ascii="Times New Roman" w:eastAsia="Malgun Gothic" w:hAnsi="Times New Roman" w:cs="Times New Roman"/>
          <w:sz w:val="26"/>
          <w:szCs w:val="26"/>
          <w:lang w:eastAsia="ko-KR"/>
        </w:rPr>
        <w:t>.</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Tính </w:t>
      </w:r>
      <w:r w:rsidRPr="00720121">
        <w:rPr>
          <w:rFonts w:ascii="Times New Roman" w:eastAsia="Malgun Gothic" w:hAnsi="Times New Roman" w:cs="Times New Roman"/>
          <w:position w:val="-10"/>
          <w:sz w:val="26"/>
          <w:szCs w:val="26"/>
          <w:lang w:eastAsia="ko-KR"/>
        </w:rPr>
        <w:object w:dxaOrig="2760" w:dyaOrig="340">
          <v:shape id="_x0000_i1240" type="#_x0000_t75" style="width:138pt;height:17.25pt" o:ole="">
            <v:imagedata r:id="rId434" o:title=""/>
          </v:shape>
          <o:OLEObject Type="Embed" ProgID="Equation.DSMT4" ShapeID="_x0000_i1240" DrawAspect="Content" ObjectID="_1638626418" r:id="rId435"/>
        </w:object>
      </w:r>
      <w:r w:rsidRPr="00720121">
        <w:rPr>
          <w:rFonts w:ascii="Times New Roman" w:eastAsia="Malgun Gothic" w:hAnsi="Times New Roman" w:cs="Times New Roman"/>
          <w:sz w:val="26"/>
          <w:szCs w:val="26"/>
          <w:lang w:val="vi-VN" w:eastAsia="ko-KR"/>
        </w:rPr>
        <w:t xml:space="preserve">, trong đó </w:t>
      </w:r>
      <w:r w:rsidRPr="00720121">
        <w:rPr>
          <w:rFonts w:ascii="Times New Roman" w:eastAsia="Malgun Gothic" w:hAnsi="Times New Roman" w:cs="Times New Roman"/>
          <w:position w:val="-4"/>
          <w:sz w:val="26"/>
          <w:szCs w:val="26"/>
          <w:lang w:eastAsia="ko-KR"/>
        </w:rPr>
        <w:object w:dxaOrig="279" w:dyaOrig="260">
          <v:shape id="_x0000_i1241" type="#_x0000_t75" style="width:14.25pt;height:12.75pt" o:ole="">
            <v:imagedata r:id="rId436" o:title=""/>
          </v:shape>
          <o:OLEObject Type="Embed" ProgID="Equation.DSMT4" ShapeID="_x0000_i1241" DrawAspect="Content" ObjectID="_1638626419" r:id="rId437"/>
        </w:object>
      </w:r>
      <w:r w:rsidRPr="00720121">
        <w:rPr>
          <w:rFonts w:ascii="Times New Roman" w:eastAsia="Malgun Gothic" w:hAnsi="Times New Roman" w:cs="Times New Roman"/>
          <w:sz w:val="26"/>
          <w:szCs w:val="26"/>
          <w:lang w:val="vi-VN" w:eastAsia="ko-KR"/>
        </w:rPr>
        <w:t xml:space="preserve"> có hàm mật độ</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position w:val="-36"/>
          <w:sz w:val="26"/>
          <w:szCs w:val="26"/>
          <w:lang w:val="vi-VN" w:eastAsia="ko-KR"/>
        </w:rPr>
        <w:object w:dxaOrig="2980" w:dyaOrig="859">
          <v:shape id="_x0000_i1242" type="#_x0000_t75" style="width:149.25pt;height:42.75pt" o:ole="">
            <v:imagedata r:id="rId438" o:title=""/>
          </v:shape>
          <o:OLEObject Type="Embed" ProgID="Equation.DSMT4" ShapeID="_x0000_i1242" DrawAspect="Content" ObjectID="_1638626420" r:id="rId439"/>
        </w:object>
      </w:r>
      <w:r w:rsidR="00720121" w:rsidRPr="00720121">
        <w:rPr>
          <w:rFonts w:ascii="Times New Roman" w:eastAsia="Malgun Gothic" w:hAnsi="Times New Roman" w:cs="Times New Roman"/>
          <w:sz w:val="26"/>
          <w:szCs w:val="26"/>
          <w:lang w:val="vi-VN" w:eastAsia="ko-KR"/>
        </w:rPr>
        <w:t xml:space="preserve"> </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val="vi-VN" w:eastAsia="ko-KR"/>
        </w:rPr>
        <w:t xml:space="preserve">rồi so sánh với kết quả được đưa ra theo Định lí Chebyshev.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Gọi </w:t>
      </w:r>
      <w:r w:rsidRPr="00720121">
        <w:rPr>
          <w:rFonts w:ascii="Times New Roman" w:eastAsia="Malgun Gothic" w:hAnsi="Times New Roman" w:cs="Times New Roman"/>
          <w:position w:val="-4"/>
          <w:sz w:val="26"/>
          <w:szCs w:val="26"/>
          <w:lang w:eastAsia="ko-KR"/>
        </w:rPr>
        <w:object w:dxaOrig="279" w:dyaOrig="260">
          <v:shape id="_x0000_i1243" type="#_x0000_t75" style="width:14.25pt;height:12.75pt" o:ole="">
            <v:imagedata r:id="rId440" o:title=""/>
          </v:shape>
          <o:OLEObject Type="Embed" ProgID="Equation.DSMT4" ShapeID="_x0000_i1243" DrawAspect="Content" ObjectID="_1638626421" r:id="rId441"/>
        </w:object>
      </w:r>
      <w:r w:rsidRPr="00720121">
        <w:rPr>
          <w:rFonts w:ascii="Times New Roman" w:eastAsia="Malgun Gothic" w:hAnsi="Times New Roman" w:cs="Times New Roman"/>
          <w:sz w:val="26"/>
          <w:szCs w:val="26"/>
          <w:lang w:val="vi-VN" w:eastAsia="ko-KR"/>
        </w:rPr>
        <w:t xml:space="preserve"> là số chấm xuất hiện khi tung con xúc xắc màu đỏ và </w:t>
      </w:r>
      <w:r w:rsidRPr="00720121">
        <w:rPr>
          <w:rFonts w:ascii="Times New Roman" w:eastAsia="Malgun Gothic" w:hAnsi="Times New Roman" w:cs="Times New Roman"/>
          <w:position w:val="-4"/>
          <w:sz w:val="26"/>
          <w:szCs w:val="26"/>
          <w:lang w:eastAsia="ko-KR"/>
        </w:rPr>
        <w:object w:dxaOrig="240" w:dyaOrig="260">
          <v:shape id="_x0000_i1244" type="#_x0000_t75" style="width:12pt;height:12.75pt" o:ole="">
            <v:imagedata r:id="rId442" o:title=""/>
          </v:shape>
          <o:OLEObject Type="Embed" ProgID="Equation.DSMT4" ShapeID="_x0000_i1244" DrawAspect="Content" ObjectID="_1638626422" r:id="rId443"/>
        </w:object>
      </w:r>
      <w:r w:rsidRPr="00720121">
        <w:rPr>
          <w:rFonts w:ascii="Times New Roman" w:eastAsia="Malgun Gothic" w:hAnsi="Times New Roman" w:cs="Times New Roman"/>
          <w:sz w:val="26"/>
          <w:szCs w:val="26"/>
          <w:lang w:val="vi-VN" w:eastAsia="ko-KR"/>
        </w:rPr>
        <w:t xml:space="preserve"> là số chấm xuất hiện khi tung con xúc xắc màu xanh. </w:t>
      </w:r>
      <w:r w:rsidRPr="00720121">
        <w:rPr>
          <w:rFonts w:ascii="Times New Roman" w:eastAsia="Malgun Gothic" w:hAnsi="Times New Roman" w:cs="Times New Roman"/>
          <w:sz w:val="26"/>
          <w:szCs w:val="26"/>
          <w:lang w:eastAsia="ko-KR"/>
        </w:rPr>
        <w:t>Hãy tìm</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eastAsia="ko-KR"/>
        </w:rPr>
        <w:t>(a</w:t>
      </w:r>
      <w:proofErr w:type="gramStart"/>
      <w:r w:rsidR="00720121" w:rsidRPr="00720121">
        <w:rPr>
          <w:rFonts w:ascii="Times New Roman" w:eastAsia="Malgun Gothic" w:hAnsi="Times New Roman" w:cs="Times New Roman"/>
          <w:sz w:val="26"/>
          <w:szCs w:val="26"/>
          <w:lang w:eastAsia="ko-KR"/>
        </w:rPr>
        <w:t xml:space="preserve">) </w:t>
      </w:r>
      <w:proofErr w:type="gramEnd"/>
      <w:r w:rsidR="00720121" w:rsidRPr="00720121">
        <w:rPr>
          <w:rFonts w:ascii="Times New Roman" w:eastAsia="Malgun Gothic" w:hAnsi="Times New Roman" w:cs="Times New Roman"/>
          <w:position w:val="-10"/>
          <w:sz w:val="26"/>
          <w:szCs w:val="26"/>
          <w:lang w:eastAsia="ko-KR"/>
        </w:rPr>
        <w:object w:dxaOrig="1100" w:dyaOrig="340">
          <v:shape id="_x0000_i1245" type="#_x0000_t75" style="width:54.75pt;height:17.25pt" o:ole="">
            <v:imagedata r:id="rId444" o:title=""/>
          </v:shape>
          <o:OLEObject Type="Embed" ProgID="Equation.DSMT4" ShapeID="_x0000_i1245" DrawAspect="Content" ObjectID="_1638626423" r:id="rId445"/>
        </w:object>
      </w:r>
      <w:r w:rsidR="00720121" w:rsidRPr="00720121">
        <w:rPr>
          <w:rFonts w:ascii="Times New Roman" w:eastAsia="Malgun Gothic" w:hAnsi="Times New Roman" w:cs="Times New Roman"/>
          <w:sz w:val="26"/>
          <w:szCs w:val="26"/>
          <w:lang w:eastAsia="ko-KR"/>
        </w:rPr>
        <w:t>;</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eastAsia="ko-KR"/>
        </w:rPr>
        <w:t>(b</w:t>
      </w:r>
      <w:proofErr w:type="gramStart"/>
      <w:r w:rsidR="00720121" w:rsidRPr="00720121">
        <w:rPr>
          <w:rFonts w:ascii="Times New Roman" w:eastAsia="Malgun Gothic" w:hAnsi="Times New Roman" w:cs="Times New Roman"/>
          <w:sz w:val="26"/>
          <w:szCs w:val="26"/>
          <w:lang w:eastAsia="ko-KR"/>
        </w:rPr>
        <w:t xml:space="preserve">) </w:t>
      </w:r>
      <w:proofErr w:type="gramEnd"/>
      <w:r w:rsidR="00720121" w:rsidRPr="00720121">
        <w:rPr>
          <w:rFonts w:ascii="Times New Roman" w:eastAsia="Malgun Gothic" w:hAnsi="Times New Roman" w:cs="Times New Roman"/>
          <w:position w:val="-10"/>
          <w:sz w:val="26"/>
          <w:szCs w:val="26"/>
          <w:lang w:eastAsia="ko-KR"/>
        </w:rPr>
        <w:object w:dxaOrig="1100" w:dyaOrig="340">
          <v:shape id="_x0000_i1246" type="#_x0000_t75" style="width:54.75pt;height:17.25pt" o:ole="">
            <v:imagedata r:id="rId446" o:title=""/>
          </v:shape>
          <o:OLEObject Type="Embed" ProgID="Equation.DSMT4" ShapeID="_x0000_i1246" DrawAspect="Content" ObjectID="_1638626424" r:id="rId447"/>
        </w:object>
      </w:r>
      <w:r w:rsidR="00720121" w:rsidRPr="00720121">
        <w:rPr>
          <w:rFonts w:ascii="Times New Roman" w:eastAsia="Malgun Gothic" w:hAnsi="Times New Roman" w:cs="Times New Roman"/>
          <w:sz w:val="26"/>
          <w:szCs w:val="26"/>
          <w:lang w:eastAsia="ko-KR"/>
        </w:rPr>
        <w:t>;</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eastAsia="ko-KR"/>
        </w:rPr>
        <w:t>(</w:t>
      </w:r>
      <w:proofErr w:type="gramStart"/>
      <w:r w:rsidR="00720121" w:rsidRPr="00720121">
        <w:rPr>
          <w:rFonts w:ascii="Times New Roman" w:eastAsia="Malgun Gothic" w:hAnsi="Times New Roman" w:cs="Times New Roman"/>
          <w:sz w:val="26"/>
          <w:szCs w:val="26"/>
          <w:lang w:eastAsia="ko-KR"/>
        </w:rPr>
        <w:t>c</w:t>
      </w:r>
      <w:proofErr w:type="gramEnd"/>
      <w:r w:rsidR="00720121" w:rsidRPr="00720121">
        <w:rPr>
          <w:rFonts w:ascii="Times New Roman" w:eastAsia="Malgun Gothic" w:hAnsi="Times New Roman" w:cs="Times New Roman"/>
          <w:sz w:val="26"/>
          <w:szCs w:val="26"/>
          <w:lang w:eastAsia="ko-KR"/>
        </w:rPr>
        <w:t xml:space="preserve">) </w:t>
      </w:r>
      <w:r w:rsidR="00720121" w:rsidRPr="00720121">
        <w:rPr>
          <w:rFonts w:ascii="Times New Roman" w:eastAsia="Malgun Gothic" w:hAnsi="Times New Roman" w:cs="Times New Roman"/>
          <w:position w:val="-10"/>
          <w:sz w:val="26"/>
          <w:szCs w:val="26"/>
          <w:lang w:eastAsia="ko-KR"/>
        </w:rPr>
        <w:object w:dxaOrig="780" w:dyaOrig="340">
          <v:shape id="_x0000_i1247" type="#_x0000_t75" style="width:39pt;height:17.25pt" o:ole="">
            <v:imagedata r:id="rId448" o:title=""/>
          </v:shape>
          <o:OLEObject Type="Embed" ProgID="Equation.DSMT4" ShapeID="_x0000_i1247" DrawAspect="Content" ObjectID="_1638626425" r:id="rId449"/>
        </w:object>
      </w:r>
      <w:r w:rsidR="00720121" w:rsidRPr="00720121">
        <w:rPr>
          <w:rFonts w:ascii="Times New Roman" w:eastAsia="Malgun Gothic" w:hAnsi="Times New Roman" w:cs="Times New Roman"/>
          <w:sz w:val="26"/>
          <w:szCs w:val="26"/>
          <w:lang w:eastAsia="ko-KR"/>
        </w:rPr>
        <w:t xml:space="preserve">.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eastAsia="ko-KR"/>
        </w:rPr>
        <w:t xml:space="preserve">Giả sử </w:t>
      </w:r>
      <w:r w:rsidRPr="00720121">
        <w:rPr>
          <w:rFonts w:ascii="Times New Roman" w:eastAsia="Malgun Gothic" w:hAnsi="Times New Roman" w:cs="Times New Roman"/>
          <w:position w:val="-4"/>
          <w:sz w:val="26"/>
          <w:szCs w:val="26"/>
          <w:lang w:eastAsia="ko-KR"/>
        </w:rPr>
        <w:object w:dxaOrig="279" w:dyaOrig="260">
          <v:shape id="_x0000_i1248" type="#_x0000_t75" style="width:14.25pt;height:12.75pt" o:ole="">
            <v:imagedata r:id="rId450" o:title=""/>
          </v:shape>
          <o:OLEObject Type="Embed" ProgID="Equation.DSMT4" ShapeID="_x0000_i1248" DrawAspect="Content" ObjectID="_1638626426" r:id="rId451"/>
        </w:object>
      </w:r>
      <w:r w:rsidRPr="00720121">
        <w:rPr>
          <w:rFonts w:ascii="Times New Roman" w:eastAsia="Malgun Gothic" w:hAnsi="Times New Roman" w:cs="Times New Roman"/>
          <w:sz w:val="26"/>
          <w:szCs w:val="26"/>
          <w:lang w:eastAsia="ko-KR"/>
        </w:rPr>
        <w:t xml:space="preserve"> và </w:t>
      </w:r>
      <w:r w:rsidRPr="00720121">
        <w:rPr>
          <w:rFonts w:ascii="Times New Roman" w:eastAsia="Malgun Gothic" w:hAnsi="Times New Roman" w:cs="Times New Roman"/>
          <w:position w:val="-4"/>
          <w:sz w:val="26"/>
          <w:szCs w:val="26"/>
          <w:lang w:eastAsia="ko-KR"/>
        </w:rPr>
        <w:object w:dxaOrig="240" w:dyaOrig="260">
          <v:shape id="_x0000_i1249" type="#_x0000_t75" style="width:12pt;height:12.75pt" o:ole="">
            <v:imagedata r:id="rId452" o:title=""/>
          </v:shape>
          <o:OLEObject Type="Embed" ProgID="Equation.DSMT4" ShapeID="_x0000_i1249" DrawAspect="Content" ObjectID="_1638626427" r:id="rId453"/>
        </w:object>
      </w:r>
      <w:r w:rsidRPr="00720121">
        <w:rPr>
          <w:rFonts w:ascii="Times New Roman" w:eastAsia="Malgun Gothic" w:hAnsi="Times New Roman" w:cs="Times New Roman"/>
          <w:sz w:val="26"/>
          <w:szCs w:val="26"/>
          <w:lang w:eastAsia="ko-KR"/>
        </w:rPr>
        <w:t xml:space="preserve"> là các biến ngẫu nhiên độc lập với hàm mật độ lần lượt là</w:t>
      </w:r>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position w:val="-36"/>
          <w:sz w:val="26"/>
          <w:szCs w:val="26"/>
          <w:lang w:eastAsia="ko-KR"/>
        </w:rPr>
        <w:object w:dxaOrig="2200" w:dyaOrig="859">
          <v:shape id="_x0000_i1250" type="#_x0000_t75" style="width:110.25pt;height:42.75pt" o:ole="">
            <v:imagedata r:id="rId454" o:title=""/>
          </v:shape>
          <o:OLEObject Type="Embed" ProgID="Equation.DSMT4" ShapeID="_x0000_i1250" DrawAspect="Content" ObjectID="_1638626428" r:id="rId455"/>
        </w:objec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eastAsia="ko-KR"/>
        </w:rPr>
      </w:pPr>
      <w:r>
        <w:rPr>
          <w:rFonts w:ascii="Times New Roman" w:eastAsia="Malgun Gothic" w:hAnsi="Times New Roman" w:cs="Times New Roman"/>
          <w:sz w:val="26"/>
          <w:szCs w:val="26"/>
          <w:lang w:eastAsia="ko-KR"/>
        </w:rPr>
        <w:tab/>
      </w:r>
      <w:proofErr w:type="gramStart"/>
      <w:r w:rsidR="00720121" w:rsidRPr="00720121">
        <w:rPr>
          <w:rFonts w:ascii="Times New Roman" w:eastAsia="Malgun Gothic" w:hAnsi="Times New Roman" w:cs="Times New Roman"/>
          <w:sz w:val="26"/>
          <w:szCs w:val="26"/>
          <w:lang w:eastAsia="ko-KR"/>
        </w:rPr>
        <w:t>và</w:t>
      </w:r>
      <w:proofErr w:type="gramEnd"/>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eastAsia="ko-KR"/>
        </w:rPr>
      </w:pPr>
      <w:r w:rsidRPr="00720121">
        <w:rPr>
          <w:rFonts w:ascii="Times New Roman" w:eastAsia="Malgun Gothic" w:hAnsi="Times New Roman" w:cs="Times New Roman"/>
          <w:position w:val="-36"/>
          <w:sz w:val="26"/>
          <w:szCs w:val="26"/>
          <w:lang w:val="vi-VN" w:eastAsia="ko-KR"/>
        </w:rPr>
        <w:object w:dxaOrig="2320" w:dyaOrig="859">
          <v:shape id="_x0000_i1251" type="#_x0000_t75" style="width:116.25pt;height:42.75pt" o:ole="">
            <v:imagedata r:id="rId456" o:title=""/>
          </v:shape>
          <o:OLEObject Type="Embed" ProgID="Equation.DSMT4" ShapeID="_x0000_i1251" DrawAspect="Content" ObjectID="_1638626429" r:id="rId457"/>
        </w:objec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val="vi-VN" w:eastAsia="ko-KR"/>
        </w:rPr>
        <w:t xml:space="preserve">Hãy tìm kỳ vọng của </w:t>
      </w:r>
      <w:r w:rsidR="00720121" w:rsidRPr="00720121">
        <w:rPr>
          <w:rFonts w:ascii="Times New Roman" w:eastAsia="Malgun Gothic" w:hAnsi="Times New Roman" w:cs="Times New Roman"/>
          <w:position w:val="-4"/>
          <w:sz w:val="26"/>
          <w:szCs w:val="26"/>
          <w:lang w:eastAsia="ko-KR"/>
        </w:rPr>
        <w:object w:dxaOrig="859" w:dyaOrig="260">
          <v:shape id="_x0000_i1252" type="#_x0000_t75" style="width:42.75pt;height:12.75pt" o:ole="">
            <v:imagedata r:id="rId458" o:title=""/>
          </v:shape>
          <o:OLEObject Type="Embed" ProgID="Equation.DSMT4" ShapeID="_x0000_i1252" DrawAspect="Content" ObjectID="_1638626430" r:id="rId459"/>
        </w:object>
      </w:r>
      <w:r w:rsidR="00720121"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Nếu hàm mật độ đồng thời của </w:t>
      </w:r>
      <w:r w:rsidRPr="00720121">
        <w:rPr>
          <w:rFonts w:ascii="Times New Roman" w:eastAsia="Malgun Gothic" w:hAnsi="Times New Roman" w:cs="Times New Roman"/>
          <w:position w:val="-4"/>
          <w:sz w:val="26"/>
          <w:szCs w:val="26"/>
          <w:lang w:eastAsia="ko-KR"/>
        </w:rPr>
        <w:object w:dxaOrig="279" w:dyaOrig="260">
          <v:shape id="_x0000_i1253" type="#_x0000_t75" style="width:14.25pt;height:12.75pt" o:ole="">
            <v:imagedata r:id="rId460" o:title=""/>
          </v:shape>
          <o:OLEObject Type="Embed" ProgID="Equation.DSMT4" ShapeID="_x0000_i1253" DrawAspect="Content" ObjectID="_1638626431" r:id="rId461"/>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4"/>
          <w:sz w:val="26"/>
          <w:szCs w:val="26"/>
          <w:lang w:eastAsia="ko-KR"/>
        </w:rPr>
        <w:object w:dxaOrig="240" w:dyaOrig="260">
          <v:shape id="_x0000_i1254" type="#_x0000_t75" style="width:12pt;height:12.75pt" o:ole="">
            <v:imagedata r:id="rId462" o:title=""/>
          </v:shape>
          <o:OLEObject Type="Embed" ProgID="Equation.DSMT4" ShapeID="_x0000_i1254" DrawAspect="Content" ObjectID="_1638626432" r:id="rId463"/>
        </w:object>
      </w:r>
      <w:r w:rsidRPr="00720121">
        <w:rPr>
          <w:rFonts w:ascii="Times New Roman" w:eastAsia="Malgun Gothic" w:hAnsi="Times New Roman" w:cs="Times New Roman"/>
          <w:sz w:val="26"/>
          <w:szCs w:val="26"/>
          <w:lang w:val="vi-VN" w:eastAsia="ko-KR"/>
        </w:rPr>
        <w:t xml:space="preserve"> được cho như sau</w:t>
      </w:r>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52"/>
          <w:sz w:val="26"/>
          <w:szCs w:val="26"/>
          <w:lang w:val="vi-VN" w:eastAsia="ko-KR"/>
        </w:rPr>
        <w:object w:dxaOrig="4500" w:dyaOrig="1180">
          <v:shape id="_x0000_i1255" type="#_x0000_t75" style="width:225pt;height:59.25pt" o:ole="">
            <v:imagedata r:id="rId464" o:title=""/>
          </v:shape>
          <o:OLEObject Type="Embed" ProgID="Equation.DSMT4" ShapeID="_x0000_i1255" DrawAspect="Content" ObjectID="_1638626433" r:id="rId465"/>
        </w:objec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val="vi-VN" w:eastAsia="ko-KR"/>
        </w:rPr>
        <w:t xml:space="preserve">Hãy tìm kỳ vọng của </w:t>
      </w:r>
      <w:r w:rsidR="00720121" w:rsidRPr="00720121">
        <w:rPr>
          <w:rFonts w:ascii="Times New Roman" w:eastAsia="Malgun Gothic" w:hAnsi="Times New Roman" w:cs="Times New Roman"/>
          <w:position w:val="-10"/>
          <w:sz w:val="26"/>
          <w:szCs w:val="26"/>
          <w:lang w:eastAsia="ko-KR"/>
        </w:rPr>
        <w:object w:dxaOrig="2740" w:dyaOrig="380">
          <v:shape id="_x0000_i1256" type="#_x0000_t75" style="width:137.25pt;height:18.75pt" o:ole="">
            <v:imagedata r:id="rId466" o:title=""/>
          </v:shape>
          <o:OLEObject Type="Embed" ProgID="Equation.DSMT4" ShapeID="_x0000_i1256" DrawAspect="Content" ObjectID="_1638626434" r:id="rId467"/>
        </w:object>
      </w:r>
      <w:r w:rsidR="00720121"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Gọi </w:t>
      </w:r>
      <w:r w:rsidRPr="00720121">
        <w:rPr>
          <w:rFonts w:ascii="Times New Roman" w:eastAsia="Malgun Gothic" w:hAnsi="Times New Roman" w:cs="Times New Roman"/>
          <w:position w:val="-4"/>
          <w:sz w:val="26"/>
          <w:szCs w:val="26"/>
          <w:lang w:eastAsia="ko-KR"/>
        </w:rPr>
        <w:object w:dxaOrig="279" w:dyaOrig="260">
          <v:shape id="_x0000_i1257" type="#_x0000_t75" style="width:14.25pt;height:12.75pt" o:ole="">
            <v:imagedata r:id="rId468" o:title=""/>
          </v:shape>
          <o:OLEObject Type="Embed" ProgID="Equation.DSMT4" ShapeID="_x0000_i1257" DrawAspect="Content" ObjectID="_1638626435" r:id="rId469"/>
        </w:object>
      </w:r>
      <w:r w:rsidRPr="00720121">
        <w:rPr>
          <w:rFonts w:ascii="Times New Roman" w:eastAsia="Malgun Gothic" w:hAnsi="Times New Roman" w:cs="Times New Roman"/>
          <w:sz w:val="26"/>
          <w:szCs w:val="26"/>
          <w:lang w:val="vi-VN" w:eastAsia="ko-KR"/>
        </w:rPr>
        <w:t xml:space="preserve"> là biến ngẫu nhiên chuẩn với trung bình là </w:t>
      </w:r>
      <w:r w:rsidRPr="00720121">
        <w:rPr>
          <w:rFonts w:ascii="Times New Roman" w:eastAsia="Malgun Gothic" w:hAnsi="Times New Roman" w:cs="Times New Roman"/>
          <w:position w:val="-10"/>
          <w:sz w:val="26"/>
          <w:szCs w:val="26"/>
          <w:lang w:eastAsia="ko-KR"/>
        </w:rPr>
        <w:object w:dxaOrig="260" w:dyaOrig="279">
          <v:shape id="_x0000_i1258" type="#_x0000_t75" style="width:12.75pt;height:14.25pt" o:ole="">
            <v:imagedata r:id="rId470" o:title=""/>
          </v:shape>
          <o:OLEObject Type="Embed" ProgID="Equation.DSMT4" ShapeID="_x0000_i1258" DrawAspect="Content" ObjectID="_1638626436" r:id="rId471"/>
        </w:object>
      </w:r>
      <w:r w:rsidRPr="00720121">
        <w:rPr>
          <w:rFonts w:ascii="Times New Roman" w:eastAsia="Malgun Gothic" w:hAnsi="Times New Roman" w:cs="Times New Roman"/>
          <w:sz w:val="26"/>
          <w:szCs w:val="26"/>
          <w:lang w:val="vi-VN" w:eastAsia="ko-KR"/>
        </w:rPr>
        <w:t xml:space="preserve"> và độ lệch chuẩn là </w:t>
      </w:r>
      <w:r w:rsidRPr="00720121">
        <w:rPr>
          <w:rFonts w:ascii="Times New Roman" w:eastAsia="Malgun Gothic" w:hAnsi="Times New Roman" w:cs="Times New Roman"/>
          <w:position w:val="-6"/>
          <w:sz w:val="26"/>
          <w:szCs w:val="26"/>
          <w:lang w:eastAsia="ko-KR"/>
        </w:rPr>
        <w:object w:dxaOrig="260" w:dyaOrig="240">
          <v:shape id="_x0000_i1259" type="#_x0000_t75" style="width:12.75pt;height:12pt" o:ole="">
            <v:imagedata r:id="rId472" o:title=""/>
          </v:shape>
          <o:OLEObject Type="Embed" ProgID="Equation.DSMT4" ShapeID="_x0000_i1259" DrawAspect="Content" ObjectID="_1638626437" r:id="rId473"/>
        </w:object>
      </w:r>
      <w:r w:rsidRPr="00720121">
        <w:rPr>
          <w:rFonts w:ascii="Times New Roman" w:eastAsia="Malgun Gothic" w:hAnsi="Times New Roman" w:cs="Times New Roman"/>
          <w:sz w:val="26"/>
          <w:szCs w:val="26"/>
          <w:lang w:val="vi-VN" w:eastAsia="ko-KR"/>
        </w:rPr>
        <w:t xml:space="preserve">. Hãy chứng tỏ rằng Định lí Chebyshev đúng với </w:t>
      </w:r>
      <w:r w:rsidRPr="00720121">
        <w:rPr>
          <w:rFonts w:ascii="Times New Roman" w:eastAsia="Malgun Gothic" w:hAnsi="Times New Roman" w:cs="Times New Roman"/>
          <w:position w:val="-4"/>
          <w:sz w:val="26"/>
          <w:szCs w:val="26"/>
          <w:lang w:eastAsia="ko-KR"/>
        </w:rPr>
        <w:object w:dxaOrig="620" w:dyaOrig="279">
          <v:shape id="_x0000_i1260" type="#_x0000_t75" style="width:30.75pt;height:14.25pt" o:ole="">
            <v:imagedata r:id="rId474" o:title=""/>
          </v:shape>
          <o:OLEObject Type="Embed" ProgID="Equation.DSMT4" ShapeID="_x0000_i1260" DrawAspect="Content" ObjectID="_1638626438" r:id="rId475"/>
        </w:object>
      </w:r>
      <w:r w:rsidRPr="00720121">
        <w:rPr>
          <w:rFonts w:ascii="Times New Roman" w:eastAsia="Malgun Gothic" w:hAnsi="Times New Roman" w:cs="Times New Roman"/>
          <w:sz w:val="26"/>
          <w:szCs w:val="26"/>
          <w:lang w:val="vi-VN" w:eastAsia="ko-KR"/>
        </w:rPr>
        <w:t xml:space="preserve"> và </w:t>
      </w:r>
      <w:r w:rsidRPr="00720121">
        <w:rPr>
          <w:rFonts w:ascii="Times New Roman" w:eastAsia="Malgun Gothic" w:hAnsi="Times New Roman" w:cs="Times New Roman"/>
          <w:position w:val="-6"/>
          <w:sz w:val="26"/>
          <w:szCs w:val="26"/>
          <w:lang w:eastAsia="ko-KR"/>
        </w:rPr>
        <w:object w:dxaOrig="600" w:dyaOrig="300">
          <v:shape id="_x0000_i1261" type="#_x0000_t75" style="width:30pt;height:15pt" o:ole="">
            <v:imagedata r:id="rId476" o:title=""/>
          </v:shape>
          <o:OLEObject Type="Embed" ProgID="Equation.DSMT4" ShapeID="_x0000_i1261" DrawAspect="Content" ObjectID="_1638626439" r:id="rId477"/>
        </w:object>
      </w:r>
      <w:r w:rsidRPr="00720121">
        <w:rPr>
          <w:rFonts w:ascii="Times New Roman" w:eastAsia="Malgun Gothic" w:hAnsi="Times New Roman" w:cs="Times New Roman"/>
          <w:sz w:val="26"/>
          <w:szCs w:val="26"/>
          <w:lang w:val="vi-VN" w:eastAsia="ko-KR"/>
        </w:rPr>
        <w:t>.</w:t>
      </w:r>
    </w:p>
    <w:p w:rsidR="00720121" w:rsidRPr="00720121" w:rsidRDefault="00720121" w:rsidP="00720121">
      <w:pPr>
        <w:numPr>
          <w:ilvl w:val="0"/>
          <w:numId w:val="28"/>
        </w:num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Xét biến ngẫu nhiên </w:t>
      </w:r>
      <w:r w:rsidRPr="00720121">
        <w:rPr>
          <w:rFonts w:ascii="Times New Roman" w:eastAsia="Malgun Gothic" w:hAnsi="Times New Roman" w:cs="Times New Roman"/>
          <w:position w:val="-4"/>
          <w:sz w:val="26"/>
          <w:szCs w:val="26"/>
          <w:lang w:eastAsia="ko-KR"/>
        </w:rPr>
        <w:object w:dxaOrig="279" w:dyaOrig="260">
          <v:shape id="_x0000_i1262" type="#_x0000_t75" style="width:14.25pt;height:12.75pt" o:ole="">
            <v:imagedata r:id="rId478" o:title=""/>
          </v:shape>
          <o:OLEObject Type="Embed" ProgID="Equation.DSMT4" ShapeID="_x0000_i1262" DrawAspect="Content" ObjectID="_1638626440" r:id="rId479"/>
        </w:object>
      </w:r>
      <w:r w:rsidRPr="00720121">
        <w:rPr>
          <w:rFonts w:ascii="Times New Roman" w:eastAsia="Malgun Gothic" w:hAnsi="Times New Roman" w:cs="Times New Roman"/>
          <w:sz w:val="26"/>
          <w:szCs w:val="26"/>
          <w:lang w:val="vi-VN" w:eastAsia="ko-KR"/>
        </w:rPr>
        <w:t xml:space="preserve"> với hàm mật độ</w:t>
      </w:r>
    </w:p>
    <w:p w:rsidR="00720121" w:rsidRPr="00720121" w:rsidRDefault="00720121" w:rsidP="00720121">
      <w:pPr>
        <w:tabs>
          <w:tab w:val="left" w:pos="720"/>
        </w:tabs>
        <w:spacing w:after="160" w:line="259" w:lineRule="auto"/>
        <w:jc w:val="center"/>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position w:val="-52"/>
          <w:sz w:val="26"/>
          <w:szCs w:val="26"/>
          <w:lang w:val="vi-VN" w:eastAsia="ko-KR"/>
        </w:rPr>
        <w:object w:dxaOrig="2260" w:dyaOrig="1180">
          <v:shape id="_x0000_i1263" type="#_x0000_t75" style="width:113.25pt;height:59.25pt" o:ole="">
            <v:imagedata r:id="rId480" o:title=""/>
          </v:shape>
          <o:OLEObject Type="Embed" ProgID="Equation.DSMT4" ShapeID="_x0000_i1263" DrawAspect="Content" ObjectID="_1638626441" r:id="rId481"/>
        </w:objec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val="vi-VN" w:eastAsia="ko-KR"/>
        </w:rPr>
        <w:t xml:space="preserve">(a) Hãy tìm </w:t>
      </w:r>
      <w:r w:rsidR="00720121" w:rsidRPr="00720121">
        <w:rPr>
          <w:rFonts w:ascii="Times New Roman" w:eastAsia="Malgun Gothic" w:hAnsi="Times New Roman" w:cs="Times New Roman"/>
          <w:position w:val="-10"/>
          <w:sz w:val="26"/>
          <w:szCs w:val="26"/>
          <w:lang w:eastAsia="ko-KR"/>
        </w:rPr>
        <w:object w:dxaOrig="1120" w:dyaOrig="340">
          <v:shape id="_x0000_i1264" type="#_x0000_t75" style="width:56.25pt;height:17.25pt" o:ole="">
            <v:imagedata r:id="rId482" o:title=""/>
          </v:shape>
          <o:OLEObject Type="Embed" ProgID="Equation.DSMT4" ShapeID="_x0000_i1264" DrawAspect="Content" ObjectID="_1638626442" r:id="rId483"/>
        </w:object>
      </w:r>
      <w:r w:rsidR="00720121" w:rsidRPr="00720121">
        <w:rPr>
          <w:rFonts w:ascii="Times New Roman" w:eastAsia="Malgun Gothic" w:hAnsi="Times New Roman" w:cs="Times New Roman"/>
          <w:sz w:val="26"/>
          <w:szCs w:val="26"/>
          <w:lang w:val="vi-VN" w:eastAsia="ko-KR"/>
        </w:rPr>
        <w:t xml:space="preserve">, </w:t>
      </w:r>
      <w:r w:rsidR="00720121" w:rsidRPr="00720121">
        <w:rPr>
          <w:rFonts w:ascii="Times New Roman" w:eastAsia="Malgun Gothic" w:hAnsi="Times New Roman" w:cs="Times New Roman"/>
          <w:position w:val="-10"/>
          <w:sz w:val="26"/>
          <w:szCs w:val="26"/>
          <w:lang w:eastAsia="ko-KR"/>
        </w:rPr>
        <w:object w:dxaOrig="1760" w:dyaOrig="380">
          <v:shape id="_x0000_i1265" type="#_x0000_t75" style="width:87.75pt;height:18.75pt" o:ole="">
            <v:imagedata r:id="rId484" o:title=""/>
          </v:shape>
          <o:OLEObject Type="Embed" ProgID="Equation.DSMT4" ShapeID="_x0000_i1265" DrawAspect="Content" ObjectID="_1638626443" r:id="rId485"/>
        </w:object>
      </w:r>
      <w:r w:rsidR="00720121" w:rsidRPr="00720121">
        <w:rPr>
          <w:rFonts w:ascii="Times New Roman" w:eastAsia="Malgun Gothic" w:hAnsi="Times New Roman" w:cs="Times New Roman"/>
          <w:sz w:val="26"/>
          <w:szCs w:val="26"/>
          <w:lang w:val="vi-VN" w:eastAsia="ko-KR"/>
        </w:rPr>
        <w:t>.</w:t>
      </w:r>
    </w:p>
    <w:p w:rsidR="00720121" w:rsidRPr="00720121" w:rsidRDefault="003B3B56" w:rsidP="00720121">
      <w:pPr>
        <w:tabs>
          <w:tab w:val="left" w:pos="720"/>
        </w:tabs>
        <w:spacing w:after="160" w:line="259" w:lineRule="auto"/>
        <w:jc w:val="both"/>
        <w:rPr>
          <w:rFonts w:ascii="Times New Roman" w:eastAsia="Malgun Gothic" w:hAnsi="Times New Roman" w:cs="Times New Roman"/>
          <w:sz w:val="26"/>
          <w:szCs w:val="26"/>
          <w:lang w:val="vi-VN" w:eastAsia="ko-KR"/>
        </w:rPr>
      </w:pPr>
      <w:r>
        <w:rPr>
          <w:rFonts w:ascii="Times New Roman" w:eastAsia="Malgun Gothic" w:hAnsi="Times New Roman" w:cs="Times New Roman"/>
          <w:sz w:val="26"/>
          <w:szCs w:val="26"/>
          <w:lang w:eastAsia="ko-KR"/>
        </w:rPr>
        <w:tab/>
      </w:r>
      <w:r w:rsidR="00720121" w:rsidRPr="00720121">
        <w:rPr>
          <w:rFonts w:ascii="Times New Roman" w:eastAsia="Malgun Gothic" w:hAnsi="Times New Roman" w:cs="Times New Roman"/>
          <w:sz w:val="26"/>
          <w:szCs w:val="26"/>
          <w:lang w:val="vi-VN" w:eastAsia="ko-KR"/>
        </w:rPr>
        <w:t xml:space="preserve">(b) Chứng tỏ rằng Định lí Chebyshev đúng cho trường hợp </w:t>
      </w:r>
      <w:r w:rsidR="00720121" w:rsidRPr="00720121">
        <w:rPr>
          <w:rFonts w:ascii="Times New Roman" w:eastAsia="Malgun Gothic" w:hAnsi="Times New Roman" w:cs="Times New Roman"/>
          <w:position w:val="-4"/>
          <w:sz w:val="26"/>
          <w:szCs w:val="26"/>
          <w:lang w:eastAsia="ko-KR"/>
        </w:rPr>
        <w:object w:dxaOrig="620" w:dyaOrig="279">
          <v:shape id="_x0000_i1266" type="#_x0000_t75" style="width:30.75pt;height:14.25pt" o:ole="">
            <v:imagedata r:id="rId486" o:title=""/>
          </v:shape>
          <o:OLEObject Type="Embed" ProgID="Equation.DSMT4" ShapeID="_x0000_i1266" DrawAspect="Content" ObjectID="_1638626444" r:id="rId487"/>
        </w:object>
      </w:r>
      <w:r w:rsidR="00720121" w:rsidRPr="00720121">
        <w:rPr>
          <w:rFonts w:ascii="Times New Roman" w:eastAsia="Malgun Gothic" w:hAnsi="Times New Roman" w:cs="Times New Roman"/>
          <w:sz w:val="26"/>
          <w:szCs w:val="26"/>
          <w:lang w:val="vi-VN" w:eastAsia="ko-KR"/>
        </w:rPr>
        <w:t xml:space="preserve">, </w:t>
      </w:r>
      <w:r w:rsidR="00720121" w:rsidRPr="00720121">
        <w:rPr>
          <w:rFonts w:ascii="Times New Roman" w:eastAsia="Malgun Gothic" w:hAnsi="Times New Roman" w:cs="Times New Roman"/>
          <w:position w:val="-6"/>
          <w:sz w:val="26"/>
          <w:szCs w:val="26"/>
          <w:lang w:eastAsia="ko-KR"/>
        </w:rPr>
        <w:object w:dxaOrig="600" w:dyaOrig="300">
          <v:shape id="_x0000_i1267" type="#_x0000_t75" style="width:30pt;height:15pt" o:ole="">
            <v:imagedata r:id="rId488" o:title=""/>
          </v:shape>
          <o:OLEObject Type="Embed" ProgID="Equation.DSMT4" ShapeID="_x0000_i1267" DrawAspect="Content" ObjectID="_1638626445" r:id="rId489"/>
        </w:object>
      </w:r>
      <w:r w:rsidR="00720121"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tabs>
          <w:tab w:val="left" w:pos="720"/>
        </w:tabs>
        <w:spacing w:after="160" w:line="259" w:lineRule="auto"/>
        <w:jc w:val="both"/>
        <w:rPr>
          <w:rFonts w:ascii="Times New Roman" w:eastAsia="Malgun Gothic" w:hAnsi="Times New Roman" w:cs="Times New Roman"/>
          <w:sz w:val="26"/>
          <w:szCs w:val="26"/>
          <w:lang w:val="vi-VN" w:eastAsia="ko-KR"/>
        </w:rPr>
      </w:pPr>
      <w:r w:rsidRPr="00720121">
        <w:rPr>
          <w:rFonts w:ascii="Times New Roman" w:eastAsia="Malgun Gothic" w:hAnsi="Times New Roman" w:cs="Times New Roman"/>
          <w:sz w:val="26"/>
          <w:szCs w:val="26"/>
          <w:lang w:val="vi-VN" w:eastAsia="ko-KR"/>
        </w:rPr>
        <w:t xml:space="preserve">     </w:t>
      </w:r>
      <w:r w:rsidRPr="00720121">
        <w:rPr>
          <w:rFonts w:ascii="Times New Roman" w:eastAsia="Malgun Gothic" w:hAnsi="Times New Roman" w:cs="Times New Roman"/>
          <w:b/>
          <w:sz w:val="26"/>
          <w:szCs w:val="26"/>
          <w:lang w:val="vi-VN" w:eastAsia="ko-KR"/>
        </w:rPr>
        <w:t xml:space="preserve"> </w:t>
      </w:r>
      <w:r w:rsidRPr="00720121">
        <w:rPr>
          <w:rFonts w:ascii="Times New Roman" w:eastAsia="Malgun Gothic" w:hAnsi="Times New Roman" w:cs="Times New Roman"/>
          <w:sz w:val="26"/>
          <w:szCs w:val="26"/>
          <w:lang w:val="vi-VN" w:eastAsia="ko-KR"/>
        </w:rPr>
        <w:t xml:space="preserve">  </w:t>
      </w:r>
    </w:p>
    <w:p w:rsidR="00720121" w:rsidRPr="00720121" w:rsidRDefault="00720121" w:rsidP="00720121">
      <w:pPr>
        <w:tabs>
          <w:tab w:val="left" w:pos="4140"/>
        </w:tabs>
        <w:spacing w:after="160" w:line="259" w:lineRule="auto"/>
        <w:jc w:val="both"/>
        <w:rPr>
          <w:rFonts w:ascii="Times New Roman" w:eastAsia="Malgun Gothic" w:hAnsi="Times New Roman" w:cs="Times New Roman"/>
          <w:sz w:val="26"/>
          <w:szCs w:val="26"/>
          <w:lang w:val="vi-VN" w:eastAsia="ko-KR"/>
        </w:rPr>
      </w:pPr>
    </w:p>
    <w:p w:rsidR="00720121" w:rsidRPr="00720121" w:rsidRDefault="00720121" w:rsidP="00720121">
      <w:pPr>
        <w:tabs>
          <w:tab w:val="left" w:pos="4140"/>
        </w:tabs>
        <w:spacing w:after="160" w:line="259" w:lineRule="auto"/>
        <w:jc w:val="both"/>
        <w:rPr>
          <w:rFonts w:ascii="Times New Roman" w:eastAsia="Malgun Gothic" w:hAnsi="Times New Roman" w:cs="Times New Roman"/>
          <w:sz w:val="26"/>
          <w:szCs w:val="26"/>
          <w:lang w:val="vi-VN" w:eastAsia="ko-KR"/>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1C19B4" w:rsidRDefault="001C19B4" w:rsidP="00A97174">
      <w:pPr>
        <w:jc w:val="center"/>
        <w:rPr>
          <w:rFonts w:ascii="Times New Roman" w:hAnsi="Times New Roman" w:cs="Times New Roman"/>
          <w:sz w:val="26"/>
          <w:szCs w:val="26"/>
        </w:rPr>
      </w:pPr>
    </w:p>
    <w:p w:rsidR="004F21A7" w:rsidRPr="004F21A7" w:rsidRDefault="004F21A7" w:rsidP="00824035">
      <w:pPr>
        <w:keepNext/>
        <w:spacing w:before="240" w:after="60" w:line="240" w:lineRule="auto"/>
        <w:jc w:val="center"/>
        <w:outlineLvl w:val="1"/>
        <w:rPr>
          <w:rFonts w:ascii="Times New Roman" w:eastAsia="Times New Roman" w:hAnsi="Times New Roman" w:cs="Times New Roman"/>
          <w:b/>
          <w:bCs/>
          <w:iCs/>
          <w:sz w:val="28"/>
          <w:szCs w:val="28"/>
        </w:rPr>
      </w:pPr>
      <w:bookmarkStart w:id="30" w:name="_Toc453612421"/>
      <w:bookmarkStart w:id="31" w:name="_Toc503137656"/>
      <w:bookmarkStart w:id="32" w:name="_Toc8941048"/>
      <w:bookmarkStart w:id="33" w:name="_Toc28011603"/>
      <w:bookmarkStart w:id="34" w:name="_GoBack"/>
      <w:bookmarkEnd w:id="34"/>
      <w:r w:rsidRPr="004F21A7">
        <w:rPr>
          <w:rFonts w:ascii="Times New Roman" w:eastAsia="Times New Roman" w:hAnsi="Times New Roman" w:cs="Times New Roman"/>
          <w:b/>
          <w:bCs/>
          <w:iCs/>
          <w:sz w:val="28"/>
          <w:szCs w:val="28"/>
        </w:rPr>
        <w:t>KẾT LUẬN</w:t>
      </w:r>
      <w:bookmarkEnd w:id="30"/>
      <w:bookmarkEnd w:id="31"/>
      <w:bookmarkEnd w:id="32"/>
      <w:bookmarkEnd w:id="33"/>
    </w:p>
    <w:p w:rsidR="004F21A7" w:rsidRPr="004F21A7" w:rsidRDefault="004F21A7" w:rsidP="004F21A7">
      <w:pPr>
        <w:tabs>
          <w:tab w:val="num" w:pos="0"/>
        </w:tabs>
        <w:spacing w:after="0" w:line="240" w:lineRule="auto"/>
        <w:ind w:firstLine="360"/>
        <w:jc w:val="center"/>
        <w:rPr>
          <w:rFonts w:ascii="Times New Roman" w:eastAsia="Times New Roman" w:hAnsi="Times New Roman" w:cs="Times New Roman"/>
          <w:b/>
          <w:sz w:val="26"/>
          <w:szCs w:val="26"/>
        </w:rPr>
      </w:pPr>
    </w:p>
    <w:p w:rsidR="004F21A7" w:rsidRPr="003B3B56" w:rsidRDefault="004F21A7" w:rsidP="003B3B56">
      <w:pPr>
        <w:ind w:firstLine="360"/>
        <w:rPr>
          <w:rFonts w:ascii="Times New Roman" w:hAnsi="Times New Roman" w:cs="Times New Roman"/>
          <w:sz w:val="26"/>
          <w:szCs w:val="26"/>
        </w:rPr>
      </w:pPr>
      <w:r w:rsidRPr="004F21A7">
        <w:rPr>
          <w:rFonts w:ascii="Times New Roman" w:eastAsia="Times New Roman" w:hAnsi="Times New Roman" w:cs="Times New Roman"/>
          <w:sz w:val="26"/>
          <w:szCs w:val="26"/>
        </w:rPr>
        <w:t xml:space="preserve">Nội dung được trình bày trong báo </w:t>
      </w:r>
      <w:r w:rsidR="00E043C3">
        <w:rPr>
          <w:rFonts w:ascii="Times New Roman" w:eastAsia="Times New Roman" w:hAnsi="Times New Roman" w:cs="Times New Roman"/>
          <w:sz w:val="26"/>
          <w:szCs w:val="26"/>
        </w:rPr>
        <w:t>cáo là những kiến thức bổ ích giúp người đọc hiểu đ</w:t>
      </w:r>
      <w:r w:rsidR="003B3B56">
        <w:rPr>
          <w:rFonts w:ascii="Times New Roman" w:eastAsia="Times New Roman" w:hAnsi="Times New Roman" w:cs="Times New Roman"/>
          <w:sz w:val="26"/>
          <w:szCs w:val="26"/>
        </w:rPr>
        <w:t>ược phần nào về cách tính</w:t>
      </w:r>
      <w:r w:rsidR="003B3B56" w:rsidRPr="003B3B56">
        <w:rPr>
          <w:rFonts w:ascii="Times New Roman" w:hAnsi="Times New Roman"/>
          <w:sz w:val="26"/>
          <w:szCs w:val="26"/>
          <w:lang w:val="vi-VN"/>
        </w:rPr>
        <w:t xml:space="preserve"> </w:t>
      </w:r>
      <w:r w:rsidR="003B3B56">
        <w:rPr>
          <w:rFonts w:ascii="Times New Roman" w:hAnsi="Times New Roman"/>
          <w:sz w:val="26"/>
          <w:szCs w:val="26"/>
        </w:rPr>
        <w:t>g</w:t>
      </w:r>
      <w:r w:rsidR="003B3B56" w:rsidRPr="008E0232">
        <w:rPr>
          <w:rFonts w:ascii="Times New Roman" w:hAnsi="Times New Roman"/>
          <w:sz w:val="26"/>
          <w:szCs w:val="26"/>
          <w:lang w:val="vi-VN"/>
        </w:rPr>
        <w:t>iá trị trung bình và Phương sai của tổ hợp tuyến tính của các biến ngẫu nhiên</w:t>
      </w:r>
      <w:r w:rsidR="003B3B56">
        <w:rPr>
          <w:rFonts w:ascii="Times New Roman" w:hAnsi="Times New Roman"/>
          <w:sz w:val="26"/>
          <w:szCs w:val="26"/>
        </w:rPr>
        <w:t xml:space="preserve"> và biết được ứng dụng của định lí Chebyshev.</w:t>
      </w:r>
      <w:r w:rsidR="003A00AD">
        <w:rPr>
          <w:rFonts w:ascii="Times New Roman" w:eastAsia="Times New Roman" w:hAnsi="Times New Roman" w:cs="Times New Roman"/>
          <w:sz w:val="26"/>
          <w:szCs w:val="26"/>
        </w:rPr>
        <w:t xml:space="preserve"> </w:t>
      </w:r>
      <w:proofErr w:type="gramStart"/>
      <w:r w:rsidR="003A00AD">
        <w:rPr>
          <w:rFonts w:ascii="Times New Roman" w:eastAsia="Times New Roman" w:hAnsi="Times New Roman" w:cs="Times New Roman"/>
          <w:sz w:val="26"/>
          <w:szCs w:val="26"/>
        </w:rPr>
        <w:t>Báo cáo</w:t>
      </w:r>
      <w:r w:rsidRPr="004F21A7">
        <w:rPr>
          <w:rFonts w:ascii="Times New Roman" w:eastAsia="Times New Roman" w:hAnsi="Times New Roman" w:cs="Times New Roman"/>
          <w:sz w:val="26"/>
          <w:szCs w:val="26"/>
        </w:rPr>
        <w:t xml:space="preserve"> là tài liệu tham khảo tốt cho các em sinh viên năm thứ nhất các trường Đại học.</w:t>
      </w:r>
      <w:proofErr w:type="gramEnd"/>
      <w:r w:rsidRPr="004F21A7">
        <w:rPr>
          <w:rFonts w:ascii="Times New Roman" w:eastAsia="Times New Roman" w:hAnsi="Times New Roman" w:cs="Times New Roman"/>
          <w:sz w:val="26"/>
          <w:szCs w:val="26"/>
        </w:rPr>
        <w:t xml:space="preserve"> Do thời gian có hạn nên những nội dung được trình bày trong báo cáo vẫn còn mang tính chất khái quát. </w:t>
      </w:r>
      <w:proofErr w:type="gramStart"/>
      <w:r w:rsidRPr="004F21A7">
        <w:rPr>
          <w:rFonts w:ascii="Times New Roman" w:eastAsia="Times New Roman" w:hAnsi="Times New Roman" w:cs="Times New Roman"/>
          <w:sz w:val="26"/>
          <w:szCs w:val="26"/>
        </w:rPr>
        <w:t>Vì vậy nếu bạn đọc muốn tìm hiểu sâu hơn về báo cáo có thể tham khảo thêm các tài liệu được trích ở cuối báo cáo này.</w:t>
      </w:r>
      <w:proofErr w:type="gramEnd"/>
    </w:p>
    <w:p w:rsidR="004F21A7" w:rsidRPr="004F21A7" w:rsidRDefault="004F21A7" w:rsidP="00682C5C">
      <w:pPr>
        <w:rPr>
          <w:rFonts w:ascii="Times New Roman" w:hAnsi="Times New Roman" w:cs="Times New Roman"/>
          <w:sz w:val="26"/>
          <w:szCs w:val="26"/>
        </w:rPr>
      </w:pPr>
    </w:p>
    <w:p w:rsidR="00660FD1" w:rsidRDefault="00660FD1" w:rsidP="00682C5C">
      <w:pPr>
        <w:rPr>
          <w:rFonts w:ascii="Times New Roman" w:hAnsi="Times New Roman" w:cs="Times New Roman"/>
          <w:sz w:val="26"/>
          <w:szCs w:val="26"/>
        </w:rPr>
      </w:pPr>
    </w:p>
    <w:p w:rsidR="00660FD1" w:rsidRDefault="00660FD1" w:rsidP="00682C5C">
      <w:pPr>
        <w:rPr>
          <w:rFonts w:ascii="Times New Roman" w:hAnsi="Times New Roman" w:cs="Times New Roman"/>
          <w:sz w:val="26"/>
          <w:szCs w:val="26"/>
        </w:rPr>
      </w:pPr>
    </w:p>
    <w:p w:rsidR="00660FD1" w:rsidRDefault="00660FD1" w:rsidP="00682C5C">
      <w:pPr>
        <w:rPr>
          <w:rFonts w:ascii="Times New Roman" w:hAnsi="Times New Roman" w:cs="Times New Roman"/>
          <w:sz w:val="26"/>
          <w:szCs w:val="26"/>
        </w:rPr>
      </w:pPr>
    </w:p>
    <w:p w:rsidR="00660FD1" w:rsidRDefault="00660FD1"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Default="00A54B6E" w:rsidP="00682C5C">
      <w:pPr>
        <w:rPr>
          <w:rFonts w:ascii="Times New Roman" w:hAnsi="Times New Roman" w:cs="Times New Roman"/>
          <w:sz w:val="26"/>
          <w:szCs w:val="26"/>
        </w:rPr>
      </w:pPr>
    </w:p>
    <w:p w:rsidR="00A54B6E" w:rsidRPr="00A54B6E" w:rsidRDefault="00A54B6E" w:rsidP="00A54B6E">
      <w:pPr>
        <w:keepNext/>
        <w:spacing w:before="240" w:after="60" w:line="240" w:lineRule="auto"/>
        <w:jc w:val="center"/>
        <w:outlineLvl w:val="1"/>
        <w:rPr>
          <w:rFonts w:ascii="Times New Roman" w:eastAsia="Times New Roman" w:hAnsi="Times New Roman" w:cs="Times New Roman"/>
          <w:b/>
          <w:bCs/>
          <w:iCs/>
          <w:sz w:val="26"/>
          <w:szCs w:val="26"/>
        </w:rPr>
      </w:pPr>
      <w:bookmarkStart w:id="35" w:name="_Toc453612422"/>
      <w:bookmarkStart w:id="36" w:name="_Toc503137657"/>
      <w:bookmarkStart w:id="37" w:name="_Toc8941049"/>
      <w:bookmarkStart w:id="38" w:name="_Toc28011604"/>
      <w:r w:rsidRPr="00A54B6E">
        <w:rPr>
          <w:rFonts w:ascii="Times New Roman" w:eastAsia="Times New Roman" w:hAnsi="Times New Roman" w:cs="Times New Roman"/>
          <w:b/>
          <w:bCs/>
          <w:iCs/>
          <w:sz w:val="26"/>
          <w:szCs w:val="26"/>
        </w:rPr>
        <w:t>Tài liệu tham khảo</w:t>
      </w:r>
      <w:bookmarkEnd w:id="35"/>
      <w:bookmarkEnd w:id="36"/>
      <w:bookmarkEnd w:id="37"/>
      <w:bookmarkEnd w:id="38"/>
    </w:p>
    <w:p w:rsidR="00A54B6E" w:rsidRPr="00A54B6E" w:rsidRDefault="00A54B6E" w:rsidP="00A54B6E">
      <w:pPr>
        <w:tabs>
          <w:tab w:val="num" w:pos="0"/>
        </w:tabs>
        <w:spacing w:after="0" w:line="240" w:lineRule="auto"/>
        <w:jc w:val="center"/>
        <w:rPr>
          <w:rFonts w:ascii="Times New Roman" w:eastAsia="Times New Roman" w:hAnsi="Times New Roman" w:cs="Times New Roman"/>
          <w:sz w:val="26"/>
          <w:szCs w:val="26"/>
        </w:rPr>
      </w:pPr>
    </w:p>
    <w:p w:rsidR="002021C6" w:rsidRDefault="002021C6" w:rsidP="00A54B6E">
      <w:pPr>
        <w:tabs>
          <w:tab w:val="num" w:pos="0"/>
        </w:tabs>
        <w:spacing w:after="0" w:line="240" w:lineRule="auto"/>
        <w:ind w:firstLine="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 Đào Hữu Hồ, Xác suất thống kê, NXB Đại học Quốc gia Hà Nội, xuất bản lần thứ  </w:t>
      </w:r>
    </w:p>
    <w:p w:rsidR="00A54B6E" w:rsidRDefault="002021C6" w:rsidP="00A54B6E">
      <w:pPr>
        <w:tabs>
          <w:tab w:val="num" w:pos="0"/>
        </w:tabs>
        <w:spacing w:after="0" w:line="240" w:lineRule="auto"/>
        <w:ind w:firstLine="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6, 2001.</w:t>
      </w:r>
      <w:proofErr w:type="gramEnd"/>
    </w:p>
    <w:p w:rsidR="002021C6" w:rsidRDefault="002021C6" w:rsidP="00A54B6E">
      <w:pPr>
        <w:tabs>
          <w:tab w:val="num" w:pos="0"/>
        </w:tabs>
        <w:spacing w:after="0" w:line="240" w:lineRule="auto"/>
        <w:ind w:firstLine="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Bộ môn toán, trường Đại học Thủy Lợi, xác suất và thống kê, NXB Khoa Học Tự </w:t>
      </w:r>
    </w:p>
    <w:p w:rsidR="002021C6" w:rsidRDefault="002021C6" w:rsidP="00A54B6E">
      <w:pPr>
        <w:tabs>
          <w:tab w:val="num" w:pos="0"/>
        </w:tabs>
        <w:spacing w:after="0" w:line="240" w:lineRule="auto"/>
        <w:ind w:firstLine="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Nhiên Và Công Nghệ Hà nội, 2010.</w:t>
      </w:r>
      <w:proofErr w:type="gramEnd"/>
    </w:p>
    <w:p w:rsidR="009D2957" w:rsidRDefault="002021C6" w:rsidP="009D2957">
      <w:pPr>
        <w:tabs>
          <w:tab w:val="num" w:pos="0"/>
        </w:tabs>
        <w:spacing w:after="0" w:line="240" w:lineRule="auto"/>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Walpole- Raymond. H. Myers and Sharon L. Myers, Probability and statistics for </w:t>
      </w:r>
      <w:r w:rsidR="009D2957">
        <w:rPr>
          <w:rFonts w:ascii="Times New Roman" w:eastAsia="Times New Roman" w:hAnsi="Times New Roman" w:cs="Times New Roman"/>
          <w:sz w:val="26"/>
          <w:szCs w:val="26"/>
        </w:rPr>
        <w:t xml:space="preserve"> </w:t>
      </w:r>
    </w:p>
    <w:p w:rsidR="002021C6" w:rsidRDefault="009D2957" w:rsidP="009D2957">
      <w:pPr>
        <w:tabs>
          <w:tab w:val="num" w:pos="0"/>
        </w:tabs>
        <w:spacing w:after="0" w:line="240" w:lineRule="auto"/>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sidR="002021C6">
        <w:rPr>
          <w:rFonts w:ascii="Times New Roman" w:eastAsia="Times New Roman" w:hAnsi="Times New Roman" w:cs="Times New Roman"/>
          <w:sz w:val="26"/>
          <w:szCs w:val="26"/>
        </w:rPr>
        <w:t>Engineers and scientists (xuất bản lần thứ 6 tại Hoa Kỳ).</w:t>
      </w:r>
      <w:proofErr w:type="gramEnd"/>
    </w:p>
    <w:p w:rsidR="002021C6" w:rsidRDefault="002021C6" w:rsidP="00A54B6E">
      <w:pPr>
        <w:tabs>
          <w:tab w:val="num" w:pos="0"/>
        </w:tabs>
        <w:spacing w:after="0" w:line="240" w:lineRule="auto"/>
        <w:ind w:firstLine="360"/>
        <w:rPr>
          <w:rFonts w:ascii="Times New Roman" w:eastAsia="Times New Roman" w:hAnsi="Times New Roman" w:cs="Times New Roman"/>
          <w:sz w:val="26"/>
          <w:szCs w:val="26"/>
        </w:rPr>
      </w:pPr>
    </w:p>
    <w:p w:rsidR="002021C6" w:rsidRPr="00A54B6E" w:rsidRDefault="002021C6" w:rsidP="00A54B6E">
      <w:pPr>
        <w:tabs>
          <w:tab w:val="num" w:pos="0"/>
        </w:tabs>
        <w:spacing w:after="0" w:line="240" w:lineRule="auto"/>
        <w:ind w:firstLine="360"/>
        <w:rPr>
          <w:rFonts w:ascii="Times New Roman" w:eastAsia="Times New Roman" w:hAnsi="Times New Roman" w:cs="Times New Roman"/>
          <w:sz w:val="26"/>
          <w:szCs w:val="26"/>
        </w:rPr>
      </w:pPr>
    </w:p>
    <w:p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rsidR="00A54B6E" w:rsidRDefault="00A54B6E" w:rsidP="00682C5C">
      <w:pPr>
        <w:rPr>
          <w:rFonts w:ascii="Times New Roman" w:hAnsi="Times New Roman" w:cs="Times New Roman"/>
          <w:sz w:val="26"/>
          <w:szCs w:val="26"/>
        </w:rPr>
      </w:pPr>
    </w:p>
    <w:sectPr w:rsidR="00A54B6E">
      <w:footerReference w:type="default" r:id="rId4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DE" w:rsidRDefault="00FA6FDE" w:rsidP="00E27393">
      <w:pPr>
        <w:spacing w:after="0" w:line="240" w:lineRule="auto"/>
      </w:pPr>
      <w:r>
        <w:separator/>
      </w:r>
    </w:p>
  </w:endnote>
  <w:endnote w:type="continuationSeparator" w:id="0">
    <w:p w:rsidR="00FA6FDE" w:rsidRDefault="00FA6FDE"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352620"/>
      <w:docPartObj>
        <w:docPartGallery w:val="Page Numbers (Bottom of Page)"/>
        <w:docPartUnique/>
      </w:docPartObj>
    </w:sdtPr>
    <w:sdtEndPr>
      <w:rPr>
        <w:noProof/>
      </w:rPr>
    </w:sdtEndPr>
    <w:sdtContent>
      <w:p w:rsidR="0076723C" w:rsidRDefault="0076723C">
        <w:pPr>
          <w:pStyle w:val="Footer"/>
          <w:jc w:val="center"/>
        </w:pPr>
        <w:r>
          <w:fldChar w:fldCharType="begin"/>
        </w:r>
        <w:r>
          <w:instrText xml:space="preserve"> PAGE   \* MERGEFORMAT </w:instrText>
        </w:r>
        <w:r>
          <w:fldChar w:fldCharType="separate"/>
        </w:r>
        <w:r w:rsidR="00824035">
          <w:rPr>
            <w:noProof/>
          </w:rPr>
          <w:t>1</w:t>
        </w:r>
        <w:r>
          <w:rPr>
            <w:noProof/>
          </w:rPr>
          <w:fldChar w:fldCharType="end"/>
        </w:r>
      </w:p>
    </w:sdtContent>
  </w:sdt>
  <w:p w:rsidR="0076723C" w:rsidRDefault="007672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DE" w:rsidRDefault="00FA6FDE" w:rsidP="00E27393">
      <w:pPr>
        <w:spacing w:after="0" w:line="240" w:lineRule="auto"/>
      </w:pPr>
      <w:r>
        <w:separator/>
      </w:r>
    </w:p>
  </w:footnote>
  <w:footnote w:type="continuationSeparator" w:id="0">
    <w:p w:rsidR="00FA6FDE" w:rsidRDefault="00FA6FDE" w:rsidP="00E273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1.%1"/>
      <w:lvlJc w:val="left"/>
      <w:rPr>
        <w:rFonts w:ascii="Arial" w:hAnsi="Arial" w:cs="Arial"/>
        <w:b/>
        <w:bCs/>
        <w:i/>
        <w:iCs/>
        <w:smallCaps w:val="0"/>
        <w:strike w:val="0"/>
        <w:color w:val="000000"/>
        <w:spacing w:val="0"/>
        <w:w w:val="100"/>
        <w:position w:val="0"/>
        <w:sz w:val="26"/>
        <w:szCs w:val="26"/>
        <w:u w:val="none"/>
      </w:rPr>
    </w:lvl>
    <w:lvl w:ilvl="1">
      <w:start w:val="1"/>
      <w:numFmt w:val="decimal"/>
      <w:lvlText w:val="1.%1"/>
      <w:lvlJc w:val="left"/>
      <w:rPr>
        <w:rFonts w:ascii="Arial" w:hAnsi="Arial" w:cs="Arial"/>
        <w:b/>
        <w:bCs/>
        <w:i/>
        <w:iCs/>
        <w:smallCaps w:val="0"/>
        <w:strike w:val="0"/>
        <w:color w:val="000000"/>
        <w:spacing w:val="0"/>
        <w:w w:val="100"/>
        <w:position w:val="0"/>
        <w:sz w:val="26"/>
        <w:szCs w:val="26"/>
        <w:u w:val="none"/>
      </w:rPr>
    </w:lvl>
    <w:lvl w:ilvl="2">
      <w:start w:val="1"/>
      <w:numFmt w:val="decimal"/>
      <w:lvlText w:val="1.%1"/>
      <w:lvlJc w:val="left"/>
      <w:rPr>
        <w:rFonts w:ascii="Arial" w:hAnsi="Arial" w:cs="Arial"/>
        <w:b/>
        <w:bCs/>
        <w:i/>
        <w:iCs/>
        <w:smallCaps w:val="0"/>
        <w:strike w:val="0"/>
        <w:color w:val="000000"/>
        <w:spacing w:val="0"/>
        <w:w w:val="100"/>
        <w:position w:val="0"/>
        <w:sz w:val="26"/>
        <w:szCs w:val="26"/>
        <w:u w:val="none"/>
      </w:rPr>
    </w:lvl>
    <w:lvl w:ilvl="3">
      <w:start w:val="1"/>
      <w:numFmt w:val="decimal"/>
      <w:lvlText w:val="1.%1"/>
      <w:lvlJc w:val="left"/>
      <w:rPr>
        <w:rFonts w:ascii="Arial" w:hAnsi="Arial" w:cs="Arial"/>
        <w:b/>
        <w:bCs/>
        <w:i/>
        <w:iCs/>
        <w:smallCaps w:val="0"/>
        <w:strike w:val="0"/>
        <w:color w:val="000000"/>
        <w:spacing w:val="0"/>
        <w:w w:val="100"/>
        <w:position w:val="0"/>
        <w:sz w:val="26"/>
        <w:szCs w:val="26"/>
        <w:u w:val="none"/>
      </w:rPr>
    </w:lvl>
    <w:lvl w:ilvl="4">
      <w:start w:val="1"/>
      <w:numFmt w:val="decimal"/>
      <w:lvlText w:val="1.%1"/>
      <w:lvlJc w:val="left"/>
      <w:rPr>
        <w:rFonts w:ascii="Arial" w:hAnsi="Arial" w:cs="Arial"/>
        <w:b/>
        <w:bCs/>
        <w:i/>
        <w:iCs/>
        <w:smallCaps w:val="0"/>
        <w:strike w:val="0"/>
        <w:color w:val="000000"/>
        <w:spacing w:val="0"/>
        <w:w w:val="100"/>
        <w:position w:val="0"/>
        <w:sz w:val="26"/>
        <w:szCs w:val="26"/>
        <w:u w:val="none"/>
      </w:rPr>
    </w:lvl>
    <w:lvl w:ilvl="5">
      <w:start w:val="1"/>
      <w:numFmt w:val="decimal"/>
      <w:lvlText w:val="1.%1"/>
      <w:lvlJc w:val="left"/>
      <w:rPr>
        <w:rFonts w:ascii="Arial" w:hAnsi="Arial" w:cs="Arial"/>
        <w:b/>
        <w:bCs/>
        <w:i/>
        <w:iCs/>
        <w:smallCaps w:val="0"/>
        <w:strike w:val="0"/>
        <w:color w:val="000000"/>
        <w:spacing w:val="0"/>
        <w:w w:val="100"/>
        <w:position w:val="0"/>
        <w:sz w:val="26"/>
        <w:szCs w:val="26"/>
        <w:u w:val="none"/>
      </w:rPr>
    </w:lvl>
    <w:lvl w:ilvl="6">
      <w:start w:val="1"/>
      <w:numFmt w:val="decimal"/>
      <w:lvlText w:val="1.%1"/>
      <w:lvlJc w:val="left"/>
      <w:rPr>
        <w:rFonts w:ascii="Arial" w:hAnsi="Arial" w:cs="Arial"/>
        <w:b/>
        <w:bCs/>
        <w:i/>
        <w:iCs/>
        <w:smallCaps w:val="0"/>
        <w:strike w:val="0"/>
        <w:color w:val="000000"/>
        <w:spacing w:val="0"/>
        <w:w w:val="100"/>
        <w:position w:val="0"/>
        <w:sz w:val="26"/>
        <w:szCs w:val="26"/>
        <w:u w:val="none"/>
      </w:rPr>
    </w:lvl>
    <w:lvl w:ilvl="7">
      <w:start w:val="1"/>
      <w:numFmt w:val="decimal"/>
      <w:lvlText w:val="1.%1"/>
      <w:lvlJc w:val="left"/>
      <w:rPr>
        <w:rFonts w:ascii="Arial" w:hAnsi="Arial" w:cs="Arial"/>
        <w:b/>
        <w:bCs/>
        <w:i/>
        <w:iCs/>
        <w:smallCaps w:val="0"/>
        <w:strike w:val="0"/>
        <w:color w:val="000000"/>
        <w:spacing w:val="0"/>
        <w:w w:val="100"/>
        <w:position w:val="0"/>
        <w:sz w:val="26"/>
        <w:szCs w:val="26"/>
        <w:u w:val="none"/>
      </w:rPr>
    </w:lvl>
    <w:lvl w:ilvl="8">
      <w:start w:val="1"/>
      <w:numFmt w:val="decimal"/>
      <w:lvlText w:val="1.%1"/>
      <w:lvlJc w:val="left"/>
      <w:rPr>
        <w:rFonts w:ascii="Arial" w:hAnsi="Arial" w:cs="Arial"/>
        <w:b/>
        <w:bCs/>
        <w:i/>
        <w:iCs/>
        <w:smallCaps w:val="0"/>
        <w:strike w:val="0"/>
        <w:color w:val="000000"/>
        <w:spacing w:val="0"/>
        <w:w w:val="100"/>
        <w:position w:val="0"/>
        <w:sz w:val="26"/>
        <w:szCs w:val="26"/>
        <w:u w:val="none"/>
      </w:rPr>
    </w:lvl>
  </w:abstractNum>
  <w:abstractNum w:abstractNumId="2">
    <w:nsid w:val="00000005"/>
    <w:multiLevelType w:val="multilevel"/>
    <w:tmpl w:val="67C8FB78"/>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1"/>
      <w:numFmt w:val="decimal"/>
      <w:lvlText w:val="2.%1"/>
      <w:lvlJc w:val="left"/>
      <w:rPr>
        <w:rFonts w:ascii="Arial" w:hAnsi="Arial" w:cs="Arial"/>
        <w:b/>
        <w:bCs/>
        <w:i/>
        <w:iCs/>
        <w:smallCaps w:val="0"/>
        <w:strike w:val="0"/>
        <w:color w:val="000000"/>
        <w:spacing w:val="0"/>
        <w:w w:val="100"/>
        <w:position w:val="0"/>
        <w:sz w:val="26"/>
        <w:szCs w:val="26"/>
        <w:u w:val="none"/>
      </w:rPr>
    </w:lvl>
    <w:lvl w:ilvl="1">
      <w:start w:val="1"/>
      <w:numFmt w:val="decimal"/>
      <w:lvlText w:val="2.%1"/>
      <w:lvlJc w:val="left"/>
      <w:rPr>
        <w:rFonts w:ascii="Arial" w:hAnsi="Arial" w:cs="Arial"/>
        <w:b/>
        <w:bCs/>
        <w:i/>
        <w:iCs/>
        <w:smallCaps w:val="0"/>
        <w:strike w:val="0"/>
        <w:color w:val="000000"/>
        <w:spacing w:val="0"/>
        <w:w w:val="100"/>
        <w:position w:val="0"/>
        <w:sz w:val="26"/>
        <w:szCs w:val="26"/>
        <w:u w:val="none"/>
      </w:rPr>
    </w:lvl>
    <w:lvl w:ilvl="2">
      <w:start w:val="1"/>
      <w:numFmt w:val="decimal"/>
      <w:lvlText w:val="2.%1"/>
      <w:lvlJc w:val="left"/>
      <w:rPr>
        <w:rFonts w:ascii="Arial" w:hAnsi="Arial" w:cs="Arial"/>
        <w:b/>
        <w:bCs/>
        <w:i/>
        <w:iCs/>
        <w:smallCaps w:val="0"/>
        <w:strike w:val="0"/>
        <w:color w:val="000000"/>
        <w:spacing w:val="0"/>
        <w:w w:val="100"/>
        <w:position w:val="0"/>
        <w:sz w:val="26"/>
        <w:szCs w:val="26"/>
        <w:u w:val="none"/>
      </w:rPr>
    </w:lvl>
    <w:lvl w:ilvl="3">
      <w:start w:val="1"/>
      <w:numFmt w:val="decimal"/>
      <w:lvlText w:val="2.%1"/>
      <w:lvlJc w:val="left"/>
      <w:rPr>
        <w:rFonts w:ascii="Arial" w:hAnsi="Arial" w:cs="Arial"/>
        <w:b/>
        <w:bCs/>
        <w:i/>
        <w:iCs/>
        <w:smallCaps w:val="0"/>
        <w:strike w:val="0"/>
        <w:color w:val="000000"/>
        <w:spacing w:val="0"/>
        <w:w w:val="100"/>
        <w:position w:val="0"/>
        <w:sz w:val="26"/>
        <w:szCs w:val="26"/>
        <w:u w:val="none"/>
      </w:rPr>
    </w:lvl>
    <w:lvl w:ilvl="4">
      <w:start w:val="1"/>
      <w:numFmt w:val="decimal"/>
      <w:lvlText w:val="2.%1"/>
      <w:lvlJc w:val="left"/>
      <w:rPr>
        <w:rFonts w:ascii="Arial" w:hAnsi="Arial" w:cs="Arial"/>
        <w:b/>
        <w:bCs/>
        <w:i/>
        <w:iCs/>
        <w:smallCaps w:val="0"/>
        <w:strike w:val="0"/>
        <w:color w:val="000000"/>
        <w:spacing w:val="0"/>
        <w:w w:val="100"/>
        <w:position w:val="0"/>
        <w:sz w:val="26"/>
        <w:szCs w:val="26"/>
        <w:u w:val="none"/>
      </w:rPr>
    </w:lvl>
    <w:lvl w:ilvl="5">
      <w:start w:val="1"/>
      <w:numFmt w:val="decimal"/>
      <w:lvlText w:val="2.%1"/>
      <w:lvlJc w:val="left"/>
      <w:rPr>
        <w:rFonts w:ascii="Arial" w:hAnsi="Arial" w:cs="Arial"/>
        <w:b/>
        <w:bCs/>
        <w:i/>
        <w:iCs/>
        <w:smallCaps w:val="0"/>
        <w:strike w:val="0"/>
        <w:color w:val="000000"/>
        <w:spacing w:val="0"/>
        <w:w w:val="100"/>
        <w:position w:val="0"/>
        <w:sz w:val="26"/>
        <w:szCs w:val="26"/>
        <w:u w:val="none"/>
      </w:rPr>
    </w:lvl>
    <w:lvl w:ilvl="6">
      <w:start w:val="1"/>
      <w:numFmt w:val="decimal"/>
      <w:lvlText w:val="2.%1"/>
      <w:lvlJc w:val="left"/>
      <w:rPr>
        <w:rFonts w:ascii="Arial" w:hAnsi="Arial" w:cs="Arial"/>
        <w:b/>
        <w:bCs/>
        <w:i/>
        <w:iCs/>
        <w:smallCaps w:val="0"/>
        <w:strike w:val="0"/>
        <w:color w:val="000000"/>
        <w:spacing w:val="0"/>
        <w:w w:val="100"/>
        <w:position w:val="0"/>
        <w:sz w:val="26"/>
        <w:szCs w:val="26"/>
        <w:u w:val="none"/>
      </w:rPr>
    </w:lvl>
    <w:lvl w:ilvl="7">
      <w:start w:val="1"/>
      <w:numFmt w:val="decimal"/>
      <w:lvlText w:val="2.%1"/>
      <w:lvlJc w:val="left"/>
      <w:rPr>
        <w:rFonts w:ascii="Arial" w:hAnsi="Arial" w:cs="Arial"/>
        <w:b/>
        <w:bCs/>
        <w:i/>
        <w:iCs/>
        <w:smallCaps w:val="0"/>
        <w:strike w:val="0"/>
        <w:color w:val="000000"/>
        <w:spacing w:val="0"/>
        <w:w w:val="100"/>
        <w:position w:val="0"/>
        <w:sz w:val="26"/>
        <w:szCs w:val="26"/>
        <w:u w:val="none"/>
      </w:rPr>
    </w:lvl>
    <w:lvl w:ilvl="8">
      <w:start w:val="1"/>
      <w:numFmt w:val="decimal"/>
      <w:lvlText w:val="2.%1"/>
      <w:lvlJc w:val="left"/>
      <w:rPr>
        <w:rFonts w:ascii="Arial" w:hAnsi="Arial" w:cs="Arial"/>
        <w:b/>
        <w:bCs/>
        <w:i/>
        <w:iCs/>
        <w:smallCaps w:val="0"/>
        <w:strike w:val="0"/>
        <w:color w:val="000000"/>
        <w:spacing w:val="0"/>
        <w:w w:val="100"/>
        <w:position w:val="0"/>
        <w:sz w:val="26"/>
        <w:szCs w:val="26"/>
        <w:u w:val="none"/>
      </w:rPr>
    </w:lvl>
  </w:abstractNum>
  <w:abstractNum w:abstractNumId="7">
    <w:nsid w:val="0000000F"/>
    <w:multiLevelType w:val="multilevel"/>
    <w:tmpl w:val="A65A356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00000010"/>
    <w:lvl w:ilvl="0">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1">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2">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3">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4">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5">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6">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7">
      <w:start w:val="2"/>
      <w:numFmt w:val="decimal"/>
      <w:lvlText w:val="5.%1"/>
      <w:lvlJc w:val="left"/>
      <w:rPr>
        <w:rFonts w:ascii="Arial" w:hAnsi="Arial" w:cs="Arial"/>
        <w:b w:val="0"/>
        <w:bCs w:val="0"/>
        <w:i/>
        <w:iCs/>
        <w:smallCaps w:val="0"/>
        <w:strike w:val="0"/>
        <w:color w:val="000000"/>
        <w:spacing w:val="0"/>
        <w:w w:val="100"/>
        <w:position w:val="0"/>
        <w:sz w:val="22"/>
        <w:szCs w:val="22"/>
        <w:u w:val="none"/>
      </w:rPr>
    </w:lvl>
    <w:lvl w:ilvl="8">
      <w:start w:val="2"/>
      <w:numFmt w:val="decimal"/>
      <w:lvlText w:val="5.%1"/>
      <w:lvlJc w:val="left"/>
      <w:rPr>
        <w:rFonts w:ascii="Arial" w:hAnsi="Arial" w:cs="Arial"/>
        <w:b w:val="0"/>
        <w:bCs w:val="0"/>
        <w:i/>
        <w:iCs/>
        <w:smallCaps w:val="0"/>
        <w:strike w:val="0"/>
        <w:color w:val="000000"/>
        <w:spacing w:val="0"/>
        <w:w w:val="100"/>
        <w:position w:val="0"/>
        <w:sz w:val="22"/>
        <w:szCs w:val="22"/>
        <w:u w:val="none"/>
      </w:rPr>
    </w:lvl>
  </w:abstractNum>
  <w:abstractNum w:abstractNumId="9">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C67E41CC"/>
    <w:lvl w:ilvl="0">
      <w:start w:val="2"/>
      <w:numFmt w:val="decimal"/>
      <w:lvlText w:val="%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1">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2">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3">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4">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5">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6">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7">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lvl w:ilvl="8">
      <w:start w:val="1"/>
      <w:numFmt w:val="lowerLetter"/>
      <w:lvlText w:val="(%1)"/>
      <w:lvlJc w:val="left"/>
      <w:rPr>
        <w:rFonts w:ascii="Times New Roman" w:hAnsi="Times New Roman" w:cs="Times New Roman"/>
        <w:b w:val="0"/>
        <w:bCs w:val="0"/>
        <w:i/>
        <w:iCs/>
        <w:smallCaps w:val="0"/>
        <w:strike w:val="0"/>
        <w:color w:val="000000"/>
        <w:spacing w:val="30"/>
        <w:w w:val="100"/>
        <w:position w:val="0"/>
        <w:sz w:val="22"/>
        <w:szCs w:val="22"/>
        <w:u w:val="none"/>
      </w:rPr>
    </w:lvl>
  </w:abstractNum>
  <w:abstractNum w:abstractNumId="12">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4">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nsid w:val="00000029"/>
    <w:multiLevelType w:val="multilevel"/>
    <w:tmpl w:val="0000002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1">
    <w:nsid w:val="11B16B60"/>
    <w:multiLevelType w:val="hybridMultilevel"/>
    <w:tmpl w:val="F3CA1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923FB1"/>
    <w:multiLevelType w:val="hybridMultilevel"/>
    <w:tmpl w:val="9E86F87A"/>
    <w:lvl w:ilvl="0" w:tplc="5CD8368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9C782F"/>
    <w:multiLevelType w:val="hybridMultilevel"/>
    <w:tmpl w:val="1A2A370E"/>
    <w:lvl w:ilvl="0" w:tplc="9FA4C0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B72348"/>
    <w:multiLevelType w:val="multilevel"/>
    <w:tmpl w:val="C67E41CC"/>
    <w:lvl w:ilvl="0">
      <w:start w:val="2"/>
      <w:numFmt w:val="decimal"/>
      <w:lvlText w:val="%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5">
    <w:nsid w:val="659B49DC"/>
    <w:multiLevelType w:val="hybridMultilevel"/>
    <w:tmpl w:val="D5B405A2"/>
    <w:lvl w:ilvl="0" w:tplc="05F24D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84662E"/>
    <w:multiLevelType w:val="hybridMultilevel"/>
    <w:tmpl w:val="2744A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8856B5"/>
    <w:multiLevelType w:val="hybridMultilevel"/>
    <w:tmpl w:val="B5D4F2E2"/>
    <w:lvl w:ilvl="0" w:tplc="7DF0D0C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CB6FBB"/>
    <w:multiLevelType w:val="hybridMultilevel"/>
    <w:tmpl w:val="70F62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3"/>
  </w:num>
  <w:num w:numId="3">
    <w:abstractNumId w:val="26"/>
  </w:num>
  <w:num w:numId="4">
    <w:abstractNumId w:val="21"/>
  </w:num>
  <w:num w:numId="5">
    <w:abstractNumId w:val="22"/>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8"/>
  </w:num>
  <w:num w:numId="25">
    <w:abstractNumId w:val="19"/>
  </w:num>
  <w:num w:numId="26">
    <w:abstractNumId w:val="20"/>
  </w:num>
  <w:num w:numId="27">
    <w:abstractNumId w:val="24"/>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DA0"/>
    <w:rsid w:val="0000036E"/>
    <w:rsid w:val="00013344"/>
    <w:rsid w:val="00020685"/>
    <w:rsid w:val="00044B6C"/>
    <w:rsid w:val="00052CE6"/>
    <w:rsid w:val="00056195"/>
    <w:rsid w:val="00073960"/>
    <w:rsid w:val="000B1543"/>
    <w:rsid w:val="000C1233"/>
    <w:rsid w:val="00145339"/>
    <w:rsid w:val="0016298C"/>
    <w:rsid w:val="00163EFC"/>
    <w:rsid w:val="00194D2E"/>
    <w:rsid w:val="001C19B4"/>
    <w:rsid w:val="002021C6"/>
    <w:rsid w:val="0021571F"/>
    <w:rsid w:val="00246745"/>
    <w:rsid w:val="002528C4"/>
    <w:rsid w:val="0027628F"/>
    <w:rsid w:val="00286D35"/>
    <w:rsid w:val="002907E2"/>
    <w:rsid w:val="002E58A4"/>
    <w:rsid w:val="00315EC8"/>
    <w:rsid w:val="003532B6"/>
    <w:rsid w:val="0036213F"/>
    <w:rsid w:val="003677D6"/>
    <w:rsid w:val="0037749F"/>
    <w:rsid w:val="0038091E"/>
    <w:rsid w:val="003869D4"/>
    <w:rsid w:val="003A00AD"/>
    <w:rsid w:val="003A65A4"/>
    <w:rsid w:val="003A7B12"/>
    <w:rsid w:val="003B3B56"/>
    <w:rsid w:val="003B54D8"/>
    <w:rsid w:val="003C5277"/>
    <w:rsid w:val="003D639E"/>
    <w:rsid w:val="003E2106"/>
    <w:rsid w:val="004068CB"/>
    <w:rsid w:val="00415146"/>
    <w:rsid w:val="00457A20"/>
    <w:rsid w:val="004608E6"/>
    <w:rsid w:val="00467D60"/>
    <w:rsid w:val="00480676"/>
    <w:rsid w:val="00480B5D"/>
    <w:rsid w:val="00491106"/>
    <w:rsid w:val="004F21A7"/>
    <w:rsid w:val="0050708E"/>
    <w:rsid w:val="0051210A"/>
    <w:rsid w:val="0056359C"/>
    <w:rsid w:val="00580E9B"/>
    <w:rsid w:val="0058445D"/>
    <w:rsid w:val="0058694C"/>
    <w:rsid w:val="005A7709"/>
    <w:rsid w:val="005E57EE"/>
    <w:rsid w:val="005E609A"/>
    <w:rsid w:val="00613EAF"/>
    <w:rsid w:val="006141BE"/>
    <w:rsid w:val="006231BC"/>
    <w:rsid w:val="006239B5"/>
    <w:rsid w:val="00625BE4"/>
    <w:rsid w:val="00633CD4"/>
    <w:rsid w:val="006457DE"/>
    <w:rsid w:val="00655035"/>
    <w:rsid w:val="00660FD1"/>
    <w:rsid w:val="00673982"/>
    <w:rsid w:val="00682C5C"/>
    <w:rsid w:val="006973EC"/>
    <w:rsid w:val="006A6B2B"/>
    <w:rsid w:val="006B17BD"/>
    <w:rsid w:val="006C1E88"/>
    <w:rsid w:val="006D443E"/>
    <w:rsid w:val="006E06D3"/>
    <w:rsid w:val="00720121"/>
    <w:rsid w:val="00734E3C"/>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4009"/>
    <w:rsid w:val="00860E3C"/>
    <w:rsid w:val="00865317"/>
    <w:rsid w:val="00894414"/>
    <w:rsid w:val="008A5444"/>
    <w:rsid w:val="008D07CD"/>
    <w:rsid w:val="008E0232"/>
    <w:rsid w:val="008E0A3D"/>
    <w:rsid w:val="008E7A04"/>
    <w:rsid w:val="008F66A2"/>
    <w:rsid w:val="00917C15"/>
    <w:rsid w:val="00936F94"/>
    <w:rsid w:val="00962E4E"/>
    <w:rsid w:val="0096531F"/>
    <w:rsid w:val="009C1261"/>
    <w:rsid w:val="009D2957"/>
    <w:rsid w:val="009E0D95"/>
    <w:rsid w:val="009E6C72"/>
    <w:rsid w:val="00A112E1"/>
    <w:rsid w:val="00A13807"/>
    <w:rsid w:val="00A263B5"/>
    <w:rsid w:val="00A35598"/>
    <w:rsid w:val="00A54B6E"/>
    <w:rsid w:val="00A63CFE"/>
    <w:rsid w:val="00A73D95"/>
    <w:rsid w:val="00A8348F"/>
    <w:rsid w:val="00A97174"/>
    <w:rsid w:val="00AB07E5"/>
    <w:rsid w:val="00AB71DF"/>
    <w:rsid w:val="00AF579B"/>
    <w:rsid w:val="00B05435"/>
    <w:rsid w:val="00B07831"/>
    <w:rsid w:val="00B15923"/>
    <w:rsid w:val="00B21666"/>
    <w:rsid w:val="00B41476"/>
    <w:rsid w:val="00B47052"/>
    <w:rsid w:val="00B71A4E"/>
    <w:rsid w:val="00B774B5"/>
    <w:rsid w:val="00B9167B"/>
    <w:rsid w:val="00BB3FDE"/>
    <w:rsid w:val="00BF685D"/>
    <w:rsid w:val="00C123ED"/>
    <w:rsid w:val="00C30D30"/>
    <w:rsid w:val="00C4080E"/>
    <w:rsid w:val="00C50FD6"/>
    <w:rsid w:val="00C609BD"/>
    <w:rsid w:val="00C657C2"/>
    <w:rsid w:val="00C67DA0"/>
    <w:rsid w:val="00C82A08"/>
    <w:rsid w:val="00CA7030"/>
    <w:rsid w:val="00CF5B91"/>
    <w:rsid w:val="00D42020"/>
    <w:rsid w:val="00D42615"/>
    <w:rsid w:val="00D5449B"/>
    <w:rsid w:val="00D65462"/>
    <w:rsid w:val="00D70EE5"/>
    <w:rsid w:val="00DD65E3"/>
    <w:rsid w:val="00E024A4"/>
    <w:rsid w:val="00E043C3"/>
    <w:rsid w:val="00E22ADD"/>
    <w:rsid w:val="00E27393"/>
    <w:rsid w:val="00E90AA9"/>
    <w:rsid w:val="00EB4325"/>
    <w:rsid w:val="00EB76CE"/>
    <w:rsid w:val="00EE719B"/>
    <w:rsid w:val="00F0578D"/>
    <w:rsid w:val="00F53992"/>
    <w:rsid w:val="00F652F6"/>
    <w:rsid w:val="00F751B5"/>
    <w:rsid w:val="00F87A00"/>
    <w:rsid w:val="00F9410C"/>
    <w:rsid w:val="00FA6FDE"/>
    <w:rsid w:val="00FC081E"/>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59"/>
    <w:rsid w:val="008D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semiHidden/>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FD7623"/>
    <w:pPr>
      <w:tabs>
        <w:tab w:val="right" w:leader="dot" w:pos="9350"/>
      </w:tabs>
      <w:spacing w:after="100"/>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D70EE5"/>
    <w:pPr>
      <w:spacing w:after="100"/>
      <w:ind w:left="220"/>
    </w:p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
    <w:name w:val="Heading #4_"/>
    <w:link w:val="Heading40"/>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0">
    <w:name w:val="Heading #4"/>
    <w:basedOn w:val="Normal"/>
    <w:link w:val="Heading4"/>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865317"/>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59"/>
    <w:rsid w:val="008D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semiHidden/>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FD7623"/>
    <w:pPr>
      <w:tabs>
        <w:tab w:val="right" w:leader="dot" w:pos="9350"/>
      </w:tabs>
      <w:spacing w:after="100"/>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D70EE5"/>
    <w:pPr>
      <w:spacing w:after="100"/>
      <w:ind w:left="220"/>
    </w:p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
    <w:name w:val="Heading #4_"/>
    <w:link w:val="Heading40"/>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0">
    <w:name w:val="Heading #4"/>
    <w:basedOn w:val="Normal"/>
    <w:link w:val="Heading4"/>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86531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45.wmf"/><Relationship Id="rId21" Type="http://schemas.openxmlformats.org/officeDocument/2006/relationships/image" Target="media/image7.wmf"/><Relationship Id="rId63" Type="http://schemas.openxmlformats.org/officeDocument/2006/relationships/oleObject" Target="embeddings/oleObject28.bin"/><Relationship Id="rId159" Type="http://schemas.openxmlformats.org/officeDocument/2006/relationships/image" Target="media/image75.wmf"/><Relationship Id="rId324" Type="http://schemas.openxmlformats.org/officeDocument/2006/relationships/oleObject" Target="embeddings/oleObject159.bin"/><Relationship Id="rId366" Type="http://schemas.openxmlformats.org/officeDocument/2006/relationships/image" Target="media/image177.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15.bin"/><Relationship Id="rId268" Type="http://schemas.openxmlformats.org/officeDocument/2006/relationships/oleObject" Target="embeddings/oleObject131.bin"/><Relationship Id="rId475" Type="http://schemas.openxmlformats.org/officeDocument/2006/relationships/oleObject" Target="embeddings/oleObject236.bin"/><Relationship Id="rId32" Type="http://schemas.openxmlformats.org/officeDocument/2006/relationships/oleObject" Target="embeddings/oleObject12.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3.wmf"/><Relationship Id="rId377" Type="http://schemas.openxmlformats.org/officeDocument/2006/relationships/oleObject" Target="embeddings/oleObject187.bin"/><Relationship Id="rId5" Type="http://schemas.openxmlformats.org/officeDocument/2006/relationships/settings" Target="settings.xml"/><Relationship Id="rId181" Type="http://schemas.openxmlformats.org/officeDocument/2006/relationships/image" Target="media/image86.wmf"/><Relationship Id="rId237" Type="http://schemas.openxmlformats.org/officeDocument/2006/relationships/image" Target="media/image114.wmf"/><Relationship Id="rId402" Type="http://schemas.openxmlformats.org/officeDocument/2006/relationships/image" Target="media/image195.wmf"/><Relationship Id="rId279" Type="http://schemas.openxmlformats.org/officeDocument/2006/relationships/image" Target="media/image135.wmf"/><Relationship Id="rId444" Type="http://schemas.openxmlformats.org/officeDocument/2006/relationships/image" Target="media/image216.wmf"/><Relationship Id="rId486" Type="http://schemas.openxmlformats.org/officeDocument/2006/relationships/image" Target="media/image237.wmf"/><Relationship Id="rId43" Type="http://schemas.openxmlformats.org/officeDocument/2006/relationships/image" Target="media/image18.wmf"/><Relationship Id="rId139" Type="http://schemas.openxmlformats.org/officeDocument/2006/relationships/image" Target="media/image65.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image" Target="media/image188.wmf"/><Relationship Id="rId85" Type="http://schemas.openxmlformats.org/officeDocument/2006/relationships/image" Target="media/image38.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5.bin"/><Relationship Id="rId248" Type="http://schemas.openxmlformats.org/officeDocument/2006/relationships/oleObject" Target="embeddings/oleObject121.bin"/><Relationship Id="rId455" Type="http://schemas.openxmlformats.org/officeDocument/2006/relationships/oleObject" Target="embeddings/oleObject226.bin"/><Relationship Id="rId12" Type="http://schemas.openxmlformats.org/officeDocument/2006/relationships/oleObject" Target="embeddings/oleObject2.bin"/><Relationship Id="rId108" Type="http://schemas.openxmlformats.org/officeDocument/2006/relationships/oleObject" Target="embeddings/oleObject51.bin"/><Relationship Id="rId315" Type="http://schemas.openxmlformats.org/officeDocument/2006/relationships/image" Target="media/image153.wmf"/><Relationship Id="rId357" Type="http://schemas.openxmlformats.org/officeDocument/2006/relationships/oleObject" Target="embeddings/oleObject177.bin"/><Relationship Id="rId54" Type="http://schemas.openxmlformats.org/officeDocument/2006/relationships/image" Target="media/image23.wmf"/><Relationship Id="rId96" Type="http://schemas.openxmlformats.org/officeDocument/2006/relationships/oleObject" Target="embeddings/oleObject45.bin"/><Relationship Id="rId161" Type="http://schemas.openxmlformats.org/officeDocument/2006/relationships/image" Target="media/image76.wmf"/><Relationship Id="rId217" Type="http://schemas.openxmlformats.org/officeDocument/2006/relationships/image" Target="media/image104.wmf"/><Relationship Id="rId399" Type="http://schemas.openxmlformats.org/officeDocument/2006/relationships/oleObject" Target="embeddings/oleObject198.bin"/><Relationship Id="rId259" Type="http://schemas.openxmlformats.org/officeDocument/2006/relationships/image" Target="media/image125.wmf"/><Relationship Id="rId424" Type="http://schemas.openxmlformats.org/officeDocument/2006/relationships/image" Target="media/image206.wmf"/><Relationship Id="rId466" Type="http://schemas.openxmlformats.org/officeDocument/2006/relationships/image" Target="media/image227.wmf"/><Relationship Id="rId23" Type="http://schemas.openxmlformats.org/officeDocument/2006/relationships/image" Target="media/image8.wmf"/><Relationship Id="rId119" Type="http://schemas.openxmlformats.org/officeDocument/2006/relationships/image" Target="media/image55.wmf"/><Relationship Id="rId270" Type="http://schemas.openxmlformats.org/officeDocument/2006/relationships/oleObject" Target="embeddings/oleObject132.bin"/><Relationship Id="rId326" Type="http://schemas.openxmlformats.org/officeDocument/2006/relationships/oleObject" Target="embeddings/oleObject160.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image" Target="media/image178.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oleObject" Target="embeddings/oleObject216.bin"/><Relationship Id="rId477" Type="http://schemas.openxmlformats.org/officeDocument/2006/relationships/oleObject" Target="embeddings/oleObject237.bin"/><Relationship Id="rId281" Type="http://schemas.openxmlformats.org/officeDocument/2006/relationships/image" Target="media/image136.wmf"/><Relationship Id="rId337" Type="http://schemas.openxmlformats.org/officeDocument/2006/relationships/image" Target="media/image164.wmf"/><Relationship Id="rId34" Type="http://schemas.openxmlformats.org/officeDocument/2006/relationships/oleObject" Target="embeddings/oleObject13.bin"/><Relationship Id="rId76" Type="http://schemas.openxmlformats.org/officeDocument/2006/relationships/oleObject" Target="embeddings/oleObject35.bin"/><Relationship Id="rId141" Type="http://schemas.openxmlformats.org/officeDocument/2006/relationships/image" Target="media/image66.wmf"/><Relationship Id="rId379" Type="http://schemas.openxmlformats.org/officeDocument/2006/relationships/oleObject" Target="embeddings/oleObject188.bin"/><Relationship Id="rId7" Type="http://schemas.openxmlformats.org/officeDocument/2006/relationships/footnotes" Target="footnotes.xml"/><Relationship Id="rId162" Type="http://schemas.openxmlformats.org/officeDocument/2006/relationships/oleObject" Target="embeddings/oleObject78.bin"/><Relationship Id="rId183" Type="http://schemas.openxmlformats.org/officeDocument/2006/relationships/image" Target="media/image87.wmf"/><Relationship Id="rId218" Type="http://schemas.openxmlformats.org/officeDocument/2006/relationships/oleObject" Target="embeddings/oleObject106.bin"/><Relationship Id="rId239" Type="http://schemas.openxmlformats.org/officeDocument/2006/relationships/image" Target="media/image115.wmf"/><Relationship Id="rId390" Type="http://schemas.openxmlformats.org/officeDocument/2006/relationships/image" Target="media/image189.wmf"/><Relationship Id="rId404" Type="http://schemas.openxmlformats.org/officeDocument/2006/relationships/image" Target="media/image196.wmf"/><Relationship Id="rId425" Type="http://schemas.openxmlformats.org/officeDocument/2006/relationships/oleObject" Target="embeddings/oleObject211.bin"/><Relationship Id="rId446" Type="http://schemas.openxmlformats.org/officeDocument/2006/relationships/image" Target="media/image217.wmf"/><Relationship Id="rId467" Type="http://schemas.openxmlformats.org/officeDocument/2006/relationships/oleObject" Target="embeddings/oleObject232.bin"/><Relationship Id="rId250" Type="http://schemas.openxmlformats.org/officeDocument/2006/relationships/oleObject" Target="embeddings/oleObject122.bin"/><Relationship Id="rId271" Type="http://schemas.openxmlformats.org/officeDocument/2006/relationships/image" Target="media/image131.wmf"/><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38.wmf"/><Relationship Id="rId24" Type="http://schemas.openxmlformats.org/officeDocument/2006/relationships/oleObject" Target="embeddings/oleObject8.bin"/><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52.bin"/><Relationship Id="rId131" Type="http://schemas.openxmlformats.org/officeDocument/2006/relationships/image" Target="media/image61.wmf"/><Relationship Id="rId327" Type="http://schemas.openxmlformats.org/officeDocument/2006/relationships/image" Target="media/image159.wmf"/><Relationship Id="rId348" Type="http://schemas.openxmlformats.org/officeDocument/2006/relationships/oleObject" Target="embeddings/oleObject171.bin"/><Relationship Id="rId369" Type="http://schemas.openxmlformats.org/officeDocument/2006/relationships/oleObject" Target="embeddings/oleObject183.bin"/><Relationship Id="rId152" Type="http://schemas.openxmlformats.org/officeDocument/2006/relationships/oleObject" Target="embeddings/oleObject73.bin"/><Relationship Id="rId173" Type="http://schemas.openxmlformats.org/officeDocument/2006/relationships/image" Target="media/image82.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0.wmf"/><Relationship Id="rId380" Type="http://schemas.openxmlformats.org/officeDocument/2006/relationships/image" Target="media/image184.wmf"/><Relationship Id="rId415" Type="http://schemas.openxmlformats.org/officeDocument/2006/relationships/oleObject" Target="embeddings/oleObject206.bin"/><Relationship Id="rId436" Type="http://schemas.openxmlformats.org/officeDocument/2006/relationships/image" Target="media/image212.wmf"/><Relationship Id="rId457" Type="http://schemas.openxmlformats.org/officeDocument/2006/relationships/oleObject" Target="embeddings/oleObject227.bin"/><Relationship Id="rId240" Type="http://schemas.openxmlformats.org/officeDocument/2006/relationships/oleObject" Target="embeddings/oleObject117.bin"/><Relationship Id="rId261" Type="http://schemas.openxmlformats.org/officeDocument/2006/relationships/image" Target="media/image126.wmf"/><Relationship Id="rId478" Type="http://schemas.openxmlformats.org/officeDocument/2006/relationships/image" Target="media/image233.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7.bin"/><Relationship Id="rId282" Type="http://schemas.openxmlformats.org/officeDocument/2006/relationships/oleObject" Target="embeddings/oleObject138.bin"/><Relationship Id="rId317" Type="http://schemas.openxmlformats.org/officeDocument/2006/relationships/image" Target="media/image154.wmf"/><Relationship Id="rId338" Type="http://schemas.openxmlformats.org/officeDocument/2006/relationships/oleObject" Target="embeddings/oleObject166.bin"/><Relationship Id="rId359" Type="http://schemas.openxmlformats.org/officeDocument/2006/relationships/oleObject" Target="embeddings/oleObject178.bin"/><Relationship Id="rId8" Type="http://schemas.openxmlformats.org/officeDocument/2006/relationships/endnotes" Target="endnotes.xml"/><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oleObject" Target="embeddings/oleObject89.bin"/><Relationship Id="rId219" Type="http://schemas.openxmlformats.org/officeDocument/2006/relationships/image" Target="media/image105.wmf"/><Relationship Id="rId370" Type="http://schemas.openxmlformats.org/officeDocument/2006/relationships/image" Target="media/image179.wmf"/><Relationship Id="rId391" Type="http://schemas.openxmlformats.org/officeDocument/2006/relationships/oleObject" Target="embeddings/oleObject194.bin"/><Relationship Id="rId405" Type="http://schemas.openxmlformats.org/officeDocument/2006/relationships/oleObject" Target="embeddings/oleObject201.bin"/><Relationship Id="rId426" Type="http://schemas.openxmlformats.org/officeDocument/2006/relationships/image" Target="media/image207.wmf"/><Relationship Id="rId447" Type="http://schemas.openxmlformats.org/officeDocument/2006/relationships/oleObject" Target="embeddings/oleObject222.bin"/><Relationship Id="rId230" Type="http://schemas.openxmlformats.org/officeDocument/2006/relationships/oleObject" Target="embeddings/oleObject112.bin"/><Relationship Id="rId251" Type="http://schemas.openxmlformats.org/officeDocument/2006/relationships/image" Target="media/image121.wmf"/><Relationship Id="rId468" Type="http://schemas.openxmlformats.org/officeDocument/2006/relationships/image" Target="media/image228.wmf"/><Relationship Id="rId489" Type="http://schemas.openxmlformats.org/officeDocument/2006/relationships/oleObject" Target="embeddings/oleObject243.bin"/><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0.bin"/><Relationship Id="rId272" Type="http://schemas.openxmlformats.org/officeDocument/2006/relationships/oleObject" Target="embeddings/oleObject133.bin"/><Relationship Id="rId293" Type="http://schemas.openxmlformats.org/officeDocument/2006/relationships/image" Target="media/image142.wmf"/><Relationship Id="rId307" Type="http://schemas.openxmlformats.org/officeDocument/2006/relationships/image" Target="media/image149.wmf"/><Relationship Id="rId328" Type="http://schemas.openxmlformats.org/officeDocument/2006/relationships/oleObject" Target="embeddings/oleObject161.bin"/><Relationship Id="rId349" Type="http://schemas.openxmlformats.org/officeDocument/2006/relationships/oleObject" Target="embeddings/oleObject172.bin"/><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4.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4.wmf"/><Relationship Id="rId381" Type="http://schemas.openxmlformats.org/officeDocument/2006/relationships/oleObject" Target="embeddings/oleObject189.bin"/><Relationship Id="rId416" Type="http://schemas.openxmlformats.org/officeDocument/2006/relationships/image" Target="media/image202.wmf"/><Relationship Id="rId220" Type="http://schemas.openxmlformats.org/officeDocument/2006/relationships/oleObject" Target="embeddings/oleObject107.bin"/><Relationship Id="rId241" Type="http://schemas.openxmlformats.org/officeDocument/2006/relationships/image" Target="media/image116.wmf"/><Relationship Id="rId437" Type="http://schemas.openxmlformats.org/officeDocument/2006/relationships/oleObject" Target="embeddings/oleObject217.bin"/><Relationship Id="rId458" Type="http://schemas.openxmlformats.org/officeDocument/2006/relationships/image" Target="media/image223.wmf"/><Relationship Id="rId479" Type="http://schemas.openxmlformats.org/officeDocument/2006/relationships/oleObject" Target="embeddings/oleObject238.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5.bin"/><Relationship Id="rId262" Type="http://schemas.openxmlformats.org/officeDocument/2006/relationships/oleObject" Target="embeddings/oleObject128.bin"/><Relationship Id="rId283" Type="http://schemas.openxmlformats.org/officeDocument/2006/relationships/image" Target="media/image137.wmf"/><Relationship Id="rId318" Type="http://schemas.openxmlformats.org/officeDocument/2006/relationships/oleObject" Target="embeddings/oleObject156.bin"/><Relationship Id="rId339" Type="http://schemas.openxmlformats.org/officeDocument/2006/relationships/image" Target="media/image165.wmf"/><Relationship Id="rId490" Type="http://schemas.openxmlformats.org/officeDocument/2006/relationships/footer" Target="footer1.xml"/><Relationship Id="rId78" Type="http://schemas.openxmlformats.org/officeDocument/2006/relationships/oleObject" Target="embeddings/oleObject3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43" Type="http://schemas.openxmlformats.org/officeDocument/2006/relationships/image" Target="media/image67.wmf"/><Relationship Id="rId164" Type="http://schemas.openxmlformats.org/officeDocument/2006/relationships/oleObject" Target="embeddings/oleObject79.bin"/><Relationship Id="rId185" Type="http://schemas.openxmlformats.org/officeDocument/2006/relationships/image" Target="media/image88.wmf"/><Relationship Id="rId350" Type="http://schemas.openxmlformats.org/officeDocument/2006/relationships/oleObject" Target="embeddings/oleObject173.bin"/><Relationship Id="rId371" Type="http://schemas.openxmlformats.org/officeDocument/2006/relationships/oleObject" Target="embeddings/oleObject184.bin"/><Relationship Id="rId406" Type="http://schemas.openxmlformats.org/officeDocument/2006/relationships/image" Target="media/image197.wmf"/><Relationship Id="rId9" Type="http://schemas.openxmlformats.org/officeDocument/2006/relationships/image" Target="media/image1.wmf"/><Relationship Id="rId210" Type="http://schemas.openxmlformats.org/officeDocument/2006/relationships/oleObject" Target="embeddings/oleObject102.bin"/><Relationship Id="rId392" Type="http://schemas.openxmlformats.org/officeDocument/2006/relationships/image" Target="media/image190.wmf"/><Relationship Id="rId427" Type="http://schemas.openxmlformats.org/officeDocument/2006/relationships/oleObject" Target="embeddings/oleObject212.bin"/><Relationship Id="rId448" Type="http://schemas.openxmlformats.org/officeDocument/2006/relationships/image" Target="media/image218.wmf"/><Relationship Id="rId469" Type="http://schemas.openxmlformats.org/officeDocument/2006/relationships/oleObject" Target="embeddings/oleObject233.bin"/><Relationship Id="rId26" Type="http://schemas.openxmlformats.org/officeDocument/2006/relationships/oleObject" Target="embeddings/oleObject9.bin"/><Relationship Id="rId231" Type="http://schemas.openxmlformats.org/officeDocument/2006/relationships/image" Target="media/image111.wmf"/><Relationship Id="rId252" Type="http://schemas.openxmlformats.org/officeDocument/2006/relationships/oleObject" Target="embeddings/oleObject123.bin"/><Relationship Id="rId273" Type="http://schemas.openxmlformats.org/officeDocument/2006/relationships/image" Target="media/image132.png"/><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0.wmf"/><Relationship Id="rId480" Type="http://schemas.openxmlformats.org/officeDocument/2006/relationships/image" Target="media/image234.wmf"/><Relationship Id="rId47" Type="http://schemas.openxmlformats.org/officeDocument/2006/relationships/oleObject" Target="embeddings/oleObject20.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53.bin"/><Relationship Id="rId133" Type="http://schemas.openxmlformats.org/officeDocument/2006/relationships/image" Target="media/image62.wmf"/><Relationship Id="rId154" Type="http://schemas.openxmlformats.org/officeDocument/2006/relationships/oleObject" Target="embeddings/oleObject74.bin"/><Relationship Id="rId175" Type="http://schemas.openxmlformats.org/officeDocument/2006/relationships/image" Target="media/image83.wmf"/><Relationship Id="rId340" Type="http://schemas.openxmlformats.org/officeDocument/2006/relationships/oleObject" Target="embeddings/oleObject167.bin"/><Relationship Id="rId361" Type="http://schemas.openxmlformats.org/officeDocument/2006/relationships/oleObject" Target="embeddings/oleObject179.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5.wmf"/><Relationship Id="rId417" Type="http://schemas.openxmlformats.org/officeDocument/2006/relationships/oleObject" Target="embeddings/oleObject207.bin"/><Relationship Id="rId438" Type="http://schemas.openxmlformats.org/officeDocument/2006/relationships/image" Target="media/image213.wmf"/><Relationship Id="rId459" Type="http://schemas.openxmlformats.org/officeDocument/2006/relationships/oleObject" Target="embeddings/oleObject22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oleObject" Target="embeddings/oleObject118.bin"/><Relationship Id="rId263" Type="http://schemas.openxmlformats.org/officeDocument/2006/relationships/image" Target="media/image127.wmf"/><Relationship Id="rId284" Type="http://schemas.openxmlformats.org/officeDocument/2006/relationships/oleObject" Target="embeddings/oleObject139.bin"/><Relationship Id="rId319" Type="http://schemas.openxmlformats.org/officeDocument/2006/relationships/image" Target="media/image155.wmf"/><Relationship Id="rId470" Type="http://schemas.openxmlformats.org/officeDocument/2006/relationships/image" Target="media/image229.wmf"/><Relationship Id="rId491" Type="http://schemas.openxmlformats.org/officeDocument/2006/relationships/fontTable" Target="fontTable.xml"/><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image" Target="media/image35.wmf"/><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oleObject" Target="embeddings/oleObject69.bin"/><Relationship Id="rId330" Type="http://schemas.openxmlformats.org/officeDocument/2006/relationships/oleObject" Target="embeddings/oleObject162.bin"/><Relationship Id="rId90" Type="http://schemas.openxmlformats.org/officeDocument/2006/relationships/oleObject" Target="embeddings/oleObject42.bin"/><Relationship Id="rId165" Type="http://schemas.openxmlformats.org/officeDocument/2006/relationships/image" Target="media/image78.wmf"/><Relationship Id="rId186" Type="http://schemas.openxmlformats.org/officeDocument/2006/relationships/oleObject" Target="embeddings/oleObject90.bin"/><Relationship Id="rId351" Type="http://schemas.openxmlformats.org/officeDocument/2006/relationships/image" Target="media/image170.wmf"/><Relationship Id="rId372" Type="http://schemas.openxmlformats.org/officeDocument/2006/relationships/image" Target="media/image180.wmf"/><Relationship Id="rId393" Type="http://schemas.openxmlformats.org/officeDocument/2006/relationships/oleObject" Target="embeddings/oleObject195.bin"/><Relationship Id="rId407" Type="http://schemas.openxmlformats.org/officeDocument/2006/relationships/oleObject" Target="embeddings/oleObject202.bin"/><Relationship Id="rId428" Type="http://schemas.openxmlformats.org/officeDocument/2006/relationships/image" Target="media/image208.wmf"/><Relationship Id="rId449" Type="http://schemas.openxmlformats.org/officeDocument/2006/relationships/oleObject" Target="embeddings/oleObject223.bin"/><Relationship Id="rId211" Type="http://schemas.openxmlformats.org/officeDocument/2006/relationships/image" Target="media/image101.wmf"/><Relationship Id="rId232" Type="http://schemas.openxmlformats.org/officeDocument/2006/relationships/oleObject" Target="embeddings/oleObject113.bin"/><Relationship Id="rId253" Type="http://schemas.openxmlformats.org/officeDocument/2006/relationships/image" Target="media/image122.wmf"/><Relationship Id="rId274" Type="http://schemas.openxmlformats.org/officeDocument/2006/relationships/image" Target="media/image133.png"/><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image" Target="media/image224.wmf"/><Relationship Id="rId481" Type="http://schemas.openxmlformats.org/officeDocument/2006/relationships/oleObject" Target="embeddings/oleObject239.bin"/><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oleObject" Target="embeddings/oleObject31.bin"/><Relationship Id="rId113" Type="http://schemas.openxmlformats.org/officeDocument/2006/relationships/image" Target="media/image52.wmf"/><Relationship Id="rId134" Type="http://schemas.openxmlformats.org/officeDocument/2006/relationships/oleObject" Target="embeddings/oleObject64.bin"/><Relationship Id="rId320" Type="http://schemas.openxmlformats.org/officeDocument/2006/relationships/oleObject" Target="embeddings/oleObject157.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5.bin"/><Relationship Id="rId197" Type="http://schemas.openxmlformats.org/officeDocument/2006/relationships/image" Target="media/image94.wmf"/><Relationship Id="rId341" Type="http://schemas.openxmlformats.org/officeDocument/2006/relationships/image" Target="media/image166.wmf"/><Relationship Id="rId362" Type="http://schemas.openxmlformats.org/officeDocument/2006/relationships/image" Target="media/image175.wmf"/><Relationship Id="rId383" Type="http://schemas.openxmlformats.org/officeDocument/2006/relationships/oleObject" Target="embeddings/oleObject190.bin"/><Relationship Id="rId418" Type="http://schemas.openxmlformats.org/officeDocument/2006/relationships/image" Target="media/image203.wmf"/><Relationship Id="rId439" Type="http://schemas.openxmlformats.org/officeDocument/2006/relationships/oleObject" Target="embeddings/oleObject218.bin"/><Relationship Id="rId201" Type="http://schemas.openxmlformats.org/officeDocument/2006/relationships/image" Target="media/image96.wmf"/><Relationship Id="rId222" Type="http://schemas.openxmlformats.org/officeDocument/2006/relationships/oleObject" Target="embeddings/oleObject108.bin"/><Relationship Id="rId243" Type="http://schemas.openxmlformats.org/officeDocument/2006/relationships/image" Target="media/image117.wmf"/><Relationship Id="rId264" Type="http://schemas.openxmlformats.org/officeDocument/2006/relationships/oleObject" Target="embeddings/oleObject129.bin"/><Relationship Id="rId285" Type="http://schemas.openxmlformats.org/officeDocument/2006/relationships/image" Target="media/image138.wmf"/><Relationship Id="rId450" Type="http://schemas.openxmlformats.org/officeDocument/2006/relationships/image" Target="media/image219.wmf"/><Relationship Id="rId471" Type="http://schemas.openxmlformats.org/officeDocument/2006/relationships/oleObject" Target="embeddings/oleObject23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image" Target="media/image47.wmf"/><Relationship Id="rId124" Type="http://schemas.openxmlformats.org/officeDocument/2006/relationships/oleObject" Target="embeddings/oleObject59.bin"/><Relationship Id="rId310" Type="http://schemas.openxmlformats.org/officeDocument/2006/relationships/oleObject" Target="embeddings/oleObject152.bin"/><Relationship Id="rId492" Type="http://schemas.openxmlformats.org/officeDocument/2006/relationships/theme" Target="theme/theme1.xml"/><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0.bin"/><Relationship Id="rId187" Type="http://schemas.openxmlformats.org/officeDocument/2006/relationships/image" Target="media/image89.wmf"/><Relationship Id="rId331" Type="http://schemas.openxmlformats.org/officeDocument/2006/relationships/image" Target="media/image161.wmf"/><Relationship Id="rId352" Type="http://schemas.openxmlformats.org/officeDocument/2006/relationships/oleObject" Target="embeddings/oleObject174.bin"/><Relationship Id="rId373" Type="http://schemas.openxmlformats.org/officeDocument/2006/relationships/oleObject" Target="embeddings/oleObject185.bin"/><Relationship Id="rId394" Type="http://schemas.openxmlformats.org/officeDocument/2006/relationships/image" Target="media/image191.wmf"/><Relationship Id="rId408" Type="http://schemas.openxmlformats.org/officeDocument/2006/relationships/image" Target="media/image198.wmf"/><Relationship Id="rId429" Type="http://schemas.openxmlformats.org/officeDocument/2006/relationships/oleObject" Target="embeddings/oleObject213.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2.wmf"/><Relationship Id="rId254" Type="http://schemas.openxmlformats.org/officeDocument/2006/relationships/oleObject" Target="embeddings/oleObject124.bin"/><Relationship Id="rId440" Type="http://schemas.openxmlformats.org/officeDocument/2006/relationships/image" Target="media/image214.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oleObject" Target="embeddings/oleObject229.bin"/><Relationship Id="rId482" Type="http://schemas.openxmlformats.org/officeDocument/2006/relationships/image" Target="media/image235.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6.bin"/><Relationship Id="rId321" Type="http://schemas.openxmlformats.org/officeDocument/2006/relationships/image" Target="media/image156.wmf"/><Relationship Id="rId342" Type="http://schemas.openxmlformats.org/officeDocument/2006/relationships/oleObject" Target="embeddings/oleObject168.bin"/><Relationship Id="rId363" Type="http://schemas.openxmlformats.org/officeDocument/2006/relationships/oleObject" Target="embeddings/oleObject180.bin"/><Relationship Id="rId384" Type="http://schemas.openxmlformats.org/officeDocument/2006/relationships/image" Target="media/image186.wmf"/><Relationship Id="rId419" Type="http://schemas.openxmlformats.org/officeDocument/2006/relationships/oleObject" Target="embeddings/oleObject208.bin"/><Relationship Id="rId202" Type="http://schemas.openxmlformats.org/officeDocument/2006/relationships/oleObject" Target="embeddings/oleObject98.bin"/><Relationship Id="rId223" Type="http://schemas.openxmlformats.org/officeDocument/2006/relationships/image" Target="media/image107.wmf"/><Relationship Id="rId244" Type="http://schemas.openxmlformats.org/officeDocument/2006/relationships/oleObject" Target="embeddings/oleObject119.bin"/><Relationship Id="rId430" Type="http://schemas.openxmlformats.org/officeDocument/2006/relationships/image" Target="media/image209.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8.wmf"/><Relationship Id="rId286" Type="http://schemas.openxmlformats.org/officeDocument/2006/relationships/oleObject" Target="embeddings/oleObject140.bin"/><Relationship Id="rId451" Type="http://schemas.openxmlformats.org/officeDocument/2006/relationships/oleObject" Target="embeddings/oleObject224.bin"/><Relationship Id="rId472" Type="http://schemas.openxmlformats.org/officeDocument/2006/relationships/image" Target="media/image230.wmf"/><Relationship Id="rId50" Type="http://schemas.openxmlformats.org/officeDocument/2006/relationships/image" Target="media/image21.wmf"/><Relationship Id="rId104" Type="http://schemas.openxmlformats.org/officeDocument/2006/relationships/oleObject" Target="embeddings/oleObject49.bin"/><Relationship Id="rId125" Type="http://schemas.openxmlformats.org/officeDocument/2006/relationships/image" Target="media/image58.wmf"/><Relationship Id="rId146" Type="http://schemas.openxmlformats.org/officeDocument/2006/relationships/oleObject" Target="embeddings/oleObject70.bin"/><Relationship Id="rId167" Type="http://schemas.openxmlformats.org/officeDocument/2006/relationships/image" Target="media/image79.wmf"/><Relationship Id="rId188" Type="http://schemas.openxmlformats.org/officeDocument/2006/relationships/oleObject" Target="embeddings/oleObject91.bin"/><Relationship Id="rId311" Type="http://schemas.openxmlformats.org/officeDocument/2006/relationships/image" Target="media/image151.wmf"/><Relationship Id="rId332" Type="http://schemas.openxmlformats.org/officeDocument/2006/relationships/oleObject" Target="embeddings/oleObject163.bin"/><Relationship Id="rId353" Type="http://schemas.openxmlformats.org/officeDocument/2006/relationships/oleObject" Target="embeddings/oleObject175.bin"/><Relationship Id="rId374" Type="http://schemas.openxmlformats.org/officeDocument/2006/relationships/image" Target="media/image181.wmf"/><Relationship Id="rId395" Type="http://schemas.openxmlformats.org/officeDocument/2006/relationships/oleObject" Target="embeddings/oleObject196.bin"/><Relationship Id="rId409" Type="http://schemas.openxmlformats.org/officeDocument/2006/relationships/oleObject" Target="embeddings/oleObject203.bin"/><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image" Target="media/image102.wmf"/><Relationship Id="rId234" Type="http://schemas.openxmlformats.org/officeDocument/2006/relationships/oleObject" Target="embeddings/oleObject114.bin"/><Relationship Id="rId420" Type="http://schemas.openxmlformats.org/officeDocument/2006/relationships/image" Target="media/image204.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3.wmf"/><Relationship Id="rId276" Type="http://schemas.openxmlformats.org/officeDocument/2006/relationships/oleObject" Target="embeddings/oleObject135.bin"/><Relationship Id="rId297" Type="http://schemas.openxmlformats.org/officeDocument/2006/relationships/image" Target="media/image144.wmf"/><Relationship Id="rId441" Type="http://schemas.openxmlformats.org/officeDocument/2006/relationships/oleObject" Target="embeddings/oleObject219.bin"/><Relationship Id="rId462" Type="http://schemas.openxmlformats.org/officeDocument/2006/relationships/image" Target="media/image225.wmf"/><Relationship Id="rId483" Type="http://schemas.openxmlformats.org/officeDocument/2006/relationships/oleObject" Target="embeddings/oleObject240.bin"/><Relationship Id="rId40" Type="http://schemas.openxmlformats.org/officeDocument/2006/relationships/oleObject" Target="embeddings/oleObject16.bin"/><Relationship Id="rId115" Type="http://schemas.openxmlformats.org/officeDocument/2006/relationships/image" Target="media/image53.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6.bin"/><Relationship Id="rId301" Type="http://schemas.openxmlformats.org/officeDocument/2006/relationships/image" Target="media/image146.wmf"/><Relationship Id="rId322" Type="http://schemas.openxmlformats.org/officeDocument/2006/relationships/oleObject" Target="embeddings/oleObject158.bin"/><Relationship Id="rId343" Type="http://schemas.openxmlformats.org/officeDocument/2006/relationships/image" Target="media/image167.wmf"/><Relationship Id="rId364" Type="http://schemas.openxmlformats.org/officeDocument/2006/relationships/image" Target="media/image176.wmf"/><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385" Type="http://schemas.openxmlformats.org/officeDocument/2006/relationships/oleObject" Target="embeddings/oleObject191.bin"/><Relationship Id="rId19" Type="http://schemas.openxmlformats.org/officeDocument/2006/relationships/image" Target="media/image6.wmf"/><Relationship Id="rId224" Type="http://schemas.openxmlformats.org/officeDocument/2006/relationships/oleObject" Target="embeddings/oleObject109.bin"/><Relationship Id="rId245" Type="http://schemas.openxmlformats.org/officeDocument/2006/relationships/image" Target="media/image118.wmf"/><Relationship Id="rId266" Type="http://schemas.openxmlformats.org/officeDocument/2006/relationships/oleObject" Target="embeddings/oleObject130.bin"/><Relationship Id="rId287" Type="http://schemas.openxmlformats.org/officeDocument/2006/relationships/image" Target="media/image139.wmf"/><Relationship Id="rId410" Type="http://schemas.openxmlformats.org/officeDocument/2006/relationships/image" Target="media/image199.wmf"/><Relationship Id="rId431" Type="http://schemas.openxmlformats.org/officeDocument/2006/relationships/oleObject" Target="embeddings/oleObject214.bin"/><Relationship Id="rId452" Type="http://schemas.openxmlformats.org/officeDocument/2006/relationships/image" Target="media/image220.wmf"/><Relationship Id="rId473" Type="http://schemas.openxmlformats.org/officeDocument/2006/relationships/oleObject" Target="embeddings/oleObject235.bin"/><Relationship Id="rId30" Type="http://schemas.openxmlformats.org/officeDocument/2006/relationships/oleObject" Target="embeddings/oleObject11.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2.wmf"/><Relationship Id="rId354" Type="http://schemas.openxmlformats.org/officeDocument/2006/relationships/image" Target="media/image171.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2.wmf"/><Relationship Id="rId189" Type="http://schemas.openxmlformats.org/officeDocument/2006/relationships/image" Target="media/image90.wmf"/><Relationship Id="rId375" Type="http://schemas.openxmlformats.org/officeDocument/2006/relationships/oleObject" Target="embeddings/oleObject186.bin"/><Relationship Id="rId396" Type="http://schemas.openxmlformats.org/officeDocument/2006/relationships/image" Target="media/image192.wmf"/><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3.wmf"/><Relationship Id="rId256" Type="http://schemas.openxmlformats.org/officeDocument/2006/relationships/oleObject" Target="embeddings/oleObject125.bin"/><Relationship Id="rId277" Type="http://schemas.openxmlformats.org/officeDocument/2006/relationships/image" Target="media/image134.wmf"/><Relationship Id="rId298" Type="http://schemas.openxmlformats.org/officeDocument/2006/relationships/oleObject" Target="embeddings/oleObject146.bin"/><Relationship Id="rId400" Type="http://schemas.openxmlformats.org/officeDocument/2006/relationships/image" Target="media/image194.wmf"/><Relationship Id="rId421" Type="http://schemas.openxmlformats.org/officeDocument/2006/relationships/oleObject" Target="embeddings/oleObject209.bin"/><Relationship Id="rId442" Type="http://schemas.openxmlformats.org/officeDocument/2006/relationships/image" Target="media/image215.wmf"/><Relationship Id="rId463" Type="http://schemas.openxmlformats.org/officeDocument/2006/relationships/oleObject" Target="embeddings/oleObject230.bin"/><Relationship Id="rId484" Type="http://schemas.openxmlformats.org/officeDocument/2006/relationships/image" Target="media/image236.wmf"/><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7.wmf"/><Relationship Id="rId344" Type="http://schemas.openxmlformats.org/officeDocument/2006/relationships/oleObject" Target="embeddings/oleObject169.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5.wmf"/><Relationship Id="rId365" Type="http://schemas.openxmlformats.org/officeDocument/2006/relationships/oleObject" Target="embeddings/oleObject181.bin"/><Relationship Id="rId386" Type="http://schemas.openxmlformats.org/officeDocument/2006/relationships/image" Target="media/image1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08.wmf"/><Relationship Id="rId246" Type="http://schemas.openxmlformats.org/officeDocument/2006/relationships/oleObject" Target="embeddings/oleObject120.bin"/><Relationship Id="rId267" Type="http://schemas.openxmlformats.org/officeDocument/2006/relationships/image" Target="media/image129.wmf"/><Relationship Id="rId288" Type="http://schemas.openxmlformats.org/officeDocument/2006/relationships/oleObject" Target="embeddings/oleObject141.bin"/><Relationship Id="rId411" Type="http://schemas.openxmlformats.org/officeDocument/2006/relationships/oleObject" Target="embeddings/oleObject204.bin"/><Relationship Id="rId432" Type="http://schemas.openxmlformats.org/officeDocument/2006/relationships/image" Target="media/image210.wmf"/><Relationship Id="rId453" Type="http://schemas.openxmlformats.org/officeDocument/2006/relationships/oleObject" Target="embeddings/oleObject225.bin"/><Relationship Id="rId474" Type="http://schemas.openxmlformats.org/officeDocument/2006/relationships/image" Target="media/image231.wmf"/><Relationship Id="rId106" Type="http://schemas.openxmlformats.org/officeDocument/2006/relationships/oleObject" Target="embeddings/oleObject50.bin"/><Relationship Id="rId127" Type="http://schemas.openxmlformats.org/officeDocument/2006/relationships/image" Target="media/image59.wmf"/><Relationship Id="rId313" Type="http://schemas.openxmlformats.org/officeDocument/2006/relationships/image" Target="media/image152.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2.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0.wmf"/><Relationship Id="rId334" Type="http://schemas.openxmlformats.org/officeDocument/2006/relationships/oleObject" Target="embeddings/oleObject164.bin"/><Relationship Id="rId355" Type="http://schemas.openxmlformats.org/officeDocument/2006/relationships/oleObject" Target="embeddings/oleObject176.bin"/><Relationship Id="rId376" Type="http://schemas.openxmlformats.org/officeDocument/2006/relationships/image" Target="media/image182.wmf"/><Relationship Id="rId397" Type="http://schemas.openxmlformats.org/officeDocument/2006/relationships/oleObject" Target="embeddings/oleObject197.bin"/><Relationship Id="rId4" Type="http://schemas.microsoft.com/office/2007/relationships/stylesWithEffects" Target="stylesWithEffects.xml"/><Relationship Id="rId180" Type="http://schemas.openxmlformats.org/officeDocument/2006/relationships/oleObject" Target="embeddings/oleObject87.bin"/><Relationship Id="rId215" Type="http://schemas.openxmlformats.org/officeDocument/2006/relationships/image" Target="media/image103.wmf"/><Relationship Id="rId236" Type="http://schemas.openxmlformats.org/officeDocument/2006/relationships/oleObject" Target="embeddings/oleObject115.bin"/><Relationship Id="rId257" Type="http://schemas.openxmlformats.org/officeDocument/2006/relationships/image" Target="media/image124.wmf"/><Relationship Id="rId278" Type="http://schemas.openxmlformats.org/officeDocument/2006/relationships/oleObject" Target="embeddings/oleObject136.bin"/><Relationship Id="rId401" Type="http://schemas.openxmlformats.org/officeDocument/2006/relationships/oleObject" Target="embeddings/oleObject199.bin"/><Relationship Id="rId422" Type="http://schemas.openxmlformats.org/officeDocument/2006/relationships/image" Target="media/image205.wmf"/><Relationship Id="rId443" Type="http://schemas.openxmlformats.org/officeDocument/2006/relationships/oleObject" Target="embeddings/oleObject220.bin"/><Relationship Id="rId464" Type="http://schemas.openxmlformats.org/officeDocument/2006/relationships/image" Target="media/image226.wmf"/><Relationship Id="rId303" Type="http://schemas.openxmlformats.org/officeDocument/2006/relationships/image" Target="media/image147.wmf"/><Relationship Id="rId485" Type="http://schemas.openxmlformats.org/officeDocument/2006/relationships/oleObject" Target="embeddings/oleObject241.bin"/><Relationship Id="rId42" Type="http://schemas.openxmlformats.org/officeDocument/2006/relationships/oleObject" Target="embeddings/oleObject17.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8.wmf"/><Relationship Id="rId387" Type="http://schemas.openxmlformats.org/officeDocument/2006/relationships/oleObject" Target="embeddings/oleObject192.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200.wmf"/><Relationship Id="rId107" Type="http://schemas.openxmlformats.org/officeDocument/2006/relationships/image" Target="media/image49.wmf"/><Relationship Id="rId289" Type="http://schemas.openxmlformats.org/officeDocument/2006/relationships/image" Target="media/image140.wmf"/><Relationship Id="rId454" Type="http://schemas.openxmlformats.org/officeDocument/2006/relationships/image" Target="media/image221.wmf"/><Relationship Id="rId11" Type="http://schemas.openxmlformats.org/officeDocument/2006/relationships/image" Target="media/image2.wmf"/><Relationship Id="rId53" Type="http://schemas.openxmlformats.org/officeDocument/2006/relationships/oleObject" Target="embeddings/oleObject23.bin"/><Relationship Id="rId149" Type="http://schemas.openxmlformats.org/officeDocument/2006/relationships/image" Target="media/image70.wmf"/><Relationship Id="rId314" Type="http://schemas.openxmlformats.org/officeDocument/2006/relationships/oleObject" Target="embeddings/oleObject154.bin"/><Relationship Id="rId356" Type="http://schemas.openxmlformats.org/officeDocument/2006/relationships/image" Target="media/image172.wmf"/><Relationship Id="rId398" Type="http://schemas.openxmlformats.org/officeDocument/2006/relationships/image" Target="media/image193.wmf"/><Relationship Id="rId95" Type="http://schemas.openxmlformats.org/officeDocument/2006/relationships/image" Target="media/image43.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10.bin"/><Relationship Id="rId258" Type="http://schemas.openxmlformats.org/officeDocument/2006/relationships/oleObject" Target="embeddings/oleObject126.bin"/><Relationship Id="rId465" Type="http://schemas.openxmlformats.org/officeDocument/2006/relationships/oleObject" Target="embeddings/oleObject231.bin"/><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oleObject" Target="embeddings/oleObject56.bin"/><Relationship Id="rId325" Type="http://schemas.openxmlformats.org/officeDocument/2006/relationships/image" Target="media/image158.wmf"/><Relationship Id="rId367" Type="http://schemas.openxmlformats.org/officeDocument/2006/relationships/oleObject" Target="embeddings/oleObject182.bin"/><Relationship Id="rId171" Type="http://schemas.openxmlformats.org/officeDocument/2006/relationships/image" Target="media/image81.wmf"/><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image" Target="media/image211.wmf"/><Relationship Id="rId476" Type="http://schemas.openxmlformats.org/officeDocument/2006/relationships/image" Target="media/image232.wmf"/><Relationship Id="rId33" Type="http://schemas.openxmlformats.org/officeDocument/2006/relationships/image" Target="media/image13.wmf"/><Relationship Id="rId129" Type="http://schemas.openxmlformats.org/officeDocument/2006/relationships/image" Target="media/image60.wmf"/><Relationship Id="rId280" Type="http://schemas.openxmlformats.org/officeDocument/2006/relationships/oleObject" Target="embeddings/oleObject137.bin"/><Relationship Id="rId336" Type="http://schemas.openxmlformats.org/officeDocument/2006/relationships/oleObject" Target="embeddings/oleObject165.bin"/><Relationship Id="rId75" Type="http://schemas.openxmlformats.org/officeDocument/2006/relationships/image" Target="media/image33.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3.wmf"/><Relationship Id="rId403" Type="http://schemas.openxmlformats.org/officeDocument/2006/relationships/oleObject" Target="embeddings/oleObject200.bin"/><Relationship Id="rId6" Type="http://schemas.openxmlformats.org/officeDocument/2006/relationships/webSettings" Target="webSettings.xml"/><Relationship Id="rId238" Type="http://schemas.openxmlformats.org/officeDocument/2006/relationships/oleObject" Target="embeddings/oleObject116.bin"/><Relationship Id="rId445" Type="http://schemas.openxmlformats.org/officeDocument/2006/relationships/oleObject" Target="embeddings/oleObject221.bin"/><Relationship Id="rId487" Type="http://schemas.openxmlformats.org/officeDocument/2006/relationships/oleObject" Target="embeddings/oleObject242.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44" Type="http://schemas.openxmlformats.org/officeDocument/2006/relationships/oleObject" Target="embeddings/oleObject18.bin"/><Relationship Id="rId86" Type="http://schemas.openxmlformats.org/officeDocument/2006/relationships/oleObject" Target="embeddings/oleObject40.bin"/><Relationship Id="rId151" Type="http://schemas.openxmlformats.org/officeDocument/2006/relationships/image" Target="media/image71.wmf"/><Relationship Id="rId389" Type="http://schemas.openxmlformats.org/officeDocument/2006/relationships/oleObject" Target="embeddings/oleObject193.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1.wmf"/><Relationship Id="rId456" Type="http://schemas.openxmlformats.org/officeDocument/2006/relationships/image" Target="media/image222.wmf"/><Relationship Id="rId13" Type="http://schemas.openxmlformats.org/officeDocument/2006/relationships/image" Target="media/image3.wmf"/><Relationship Id="rId109" Type="http://schemas.openxmlformats.org/officeDocument/2006/relationships/image" Target="media/image50.wmf"/><Relationship Id="rId260" Type="http://schemas.openxmlformats.org/officeDocument/2006/relationships/oleObject" Target="embeddings/oleObject127.bin"/><Relationship Id="rId316" Type="http://schemas.openxmlformats.org/officeDocument/2006/relationships/oleObject" Target="embeddings/oleObject155.bin"/><Relationship Id="rId55" Type="http://schemas.openxmlformats.org/officeDocument/2006/relationships/oleObject" Target="embeddings/oleObject24.bin"/><Relationship Id="rId97" Type="http://schemas.openxmlformats.org/officeDocument/2006/relationships/image" Target="media/image44.wmf"/><Relationship Id="rId120" Type="http://schemas.openxmlformats.org/officeDocument/2006/relationships/oleObject" Target="embeddings/oleObject57.bin"/><Relationship Id="rId358" Type="http://schemas.openxmlformats.org/officeDocument/2006/relationships/image" Target="media/image1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C776B-25CE-4770-9629-4E05BE93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22</Pages>
  <Words>3692</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Long</cp:lastModifiedBy>
  <cp:revision>19</cp:revision>
  <cp:lastPrinted>2017-03-15T07:42:00Z</cp:lastPrinted>
  <dcterms:created xsi:type="dcterms:W3CDTF">2019-12-23T08:34:00Z</dcterms:created>
  <dcterms:modified xsi:type="dcterms:W3CDTF">2019-12-23T09:50:00Z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